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C1" w:rsidRDefault="001C1E2A" w:rsidP="00A00776">
      <w:pPr>
        <w:pStyle w:val="ae"/>
        <w:jc w:val="center"/>
        <w:rPr>
          <w:rFonts w:hint="eastAsia"/>
        </w:rPr>
      </w:pPr>
      <w:r>
        <w:rPr>
          <w:rFonts w:hint="eastAsia"/>
        </w:rPr>
        <w:t>利用当前门禁软件进行开发</w:t>
      </w:r>
      <w:r w:rsidR="00506FC1">
        <w:rPr>
          <w:rFonts w:hint="eastAsia"/>
        </w:rPr>
        <w:t xml:space="preserve"> - </w:t>
      </w:r>
      <w:r w:rsidR="00506FC1" w:rsidRPr="00506FC1">
        <w:rPr>
          <w:rFonts w:hint="eastAsia"/>
        </w:rPr>
        <w:t>TCP</w:t>
      </w:r>
      <w:r w:rsidR="00506FC1" w:rsidRPr="00506FC1">
        <w:rPr>
          <w:rFonts w:hint="eastAsia"/>
        </w:rPr>
        <w:t>接口</w:t>
      </w:r>
    </w:p>
    <w:p w:rsidR="0026687A" w:rsidRDefault="00506FC1" w:rsidP="00A00776">
      <w:pPr>
        <w:pStyle w:val="ae"/>
        <w:jc w:val="center"/>
      </w:pPr>
      <w:r>
        <w:rPr>
          <w:rFonts w:hint="eastAsia"/>
        </w:rPr>
        <w:t>[</w:t>
      </w:r>
      <w:r>
        <w:rPr>
          <w:rFonts w:hint="eastAsia"/>
        </w:rPr>
        <w:t>软件版本须</w:t>
      </w:r>
      <w:r>
        <w:rPr>
          <w:rFonts w:hint="eastAsia"/>
        </w:rPr>
        <w:t>V7.111</w:t>
      </w:r>
      <w:r>
        <w:rPr>
          <w:rFonts w:hint="eastAsia"/>
        </w:rPr>
        <w:t>或以上</w:t>
      </w:r>
      <w:r>
        <w:rPr>
          <w:rFonts w:hint="eastAsia"/>
        </w:rPr>
        <w:t xml:space="preserve">]   </w:t>
      </w:r>
    </w:p>
    <w:p w:rsidR="0026687A" w:rsidRDefault="0026687A" w:rsidP="0026687A">
      <w:pPr>
        <w:jc w:val="center"/>
        <w:rPr>
          <w:b/>
          <w:sz w:val="32"/>
          <w:szCs w:val="32"/>
        </w:rPr>
      </w:pPr>
      <w:r w:rsidRPr="0026687A">
        <w:rPr>
          <w:rFonts w:hint="eastAsia"/>
          <w:b/>
          <w:sz w:val="32"/>
          <w:szCs w:val="32"/>
        </w:rPr>
        <w:t>目</w:t>
      </w:r>
      <w:r w:rsidRPr="0026687A">
        <w:rPr>
          <w:rFonts w:hint="eastAsia"/>
          <w:b/>
          <w:sz w:val="32"/>
          <w:szCs w:val="32"/>
        </w:rPr>
        <w:t xml:space="preserve"> </w:t>
      </w:r>
      <w:r w:rsidRPr="0026687A">
        <w:rPr>
          <w:rFonts w:hint="eastAsia"/>
          <w:b/>
          <w:sz w:val="32"/>
          <w:szCs w:val="32"/>
        </w:rPr>
        <w:t>录</w:t>
      </w:r>
    </w:p>
    <w:p w:rsidR="00802EF7" w:rsidRDefault="00961A1F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b/>
          <w:sz w:val="32"/>
          <w:szCs w:val="32"/>
        </w:rPr>
        <w:fldChar w:fldCharType="begin"/>
      </w:r>
      <w:r w:rsidR="003355FA">
        <w:rPr>
          <w:b/>
          <w:sz w:val="32"/>
          <w:szCs w:val="32"/>
        </w:rPr>
        <w:instrText xml:space="preserve"> TOC \o "2-3" \h \z \u \t "</w:instrText>
      </w:r>
      <w:r w:rsidR="003355FA">
        <w:rPr>
          <w:b/>
          <w:sz w:val="32"/>
          <w:szCs w:val="32"/>
        </w:rPr>
        <w:instrText>标题</w:instrText>
      </w:r>
      <w:r w:rsidR="003355FA">
        <w:rPr>
          <w:b/>
          <w:sz w:val="32"/>
          <w:szCs w:val="32"/>
        </w:rPr>
        <w:instrText xml:space="preserve"> 1,1" </w:instrText>
      </w:r>
      <w:r>
        <w:rPr>
          <w:b/>
          <w:sz w:val="32"/>
          <w:szCs w:val="32"/>
        </w:rPr>
        <w:fldChar w:fldCharType="separate"/>
      </w:r>
      <w:hyperlink w:anchor="_Toc7178333" w:history="1">
        <w:r w:rsidR="00802EF7" w:rsidRPr="000951F5">
          <w:rPr>
            <w:rStyle w:val="a7"/>
            <w:noProof/>
          </w:rPr>
          <w:t>1</w:t>
        </w:r>
        <w:r w:rsidR="00802EF7" w:rsidRPr="000951F5">
          <w:rPr>
            <w:rStyle w:val="a7"/>
            <w:rFonts w:hint="eastAsia"/>
            <w:noProof/>
          </w:rPr>
          <w:t xml:space="preserve"> </w:t>
        </w:r>
        <w:r w:rsidR="00802EF7" w:rsidRPr="000951F5">
          <w:rPr>
            <w:rStyle w:val="a7"/>
            <w:rFonts w:hint="eastAsia"/>
            <w:noProof/>
          </w:rPr>
          <w:t>原始刷卡记录</w:t>
        </w:r>
        <w:r w:rsidR="00802EF7">
          <w:rPr>
            <w:noProof/>
            <w:webHidden/>
          </w:rPr>
          <w:tab/>
        </w:r>
        <w:r w:rsidR="00802EF7">
          <w:rPr>
            <w:noProof/>
            <w:webHidden/>
          </w:rPr>
          <w:fldChar w:fldCharType="begin"/>
        </w:r>
        <w:r w:rsidR="00802EF7">
          <w:rPr>
            <w:noProof/>
            <w:webHidden/>
          </w:rPr>
          <w:instrText xml:space="preserve"> PAGEREF _Toc7178333 \h </w:instrText>
        </w:r>
        <w:r w:rsidR="00802EF7">
          <w:rPr>
            <w:noProof/>
            <w:webHidden/>
          </w:rPr>
        </w:r>
        <w:r w:rsidR="00802EF7">
          <w:rPr>
            <w:noProof/>
            <w:webHidden/>
          </w:rPr>
          <w:fldChar w:fldCharType="separate"/>
        </w:r>
        <w:r w:rsidR="00802EF7">
          <w:rPr>
            <w:noProof/>
            <w:webHidden/>
          </w:rPr>
          <w:t>2</w:t>
        </w:r>
        <w:r w:rsidR="00802EF7"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34" w:history="1">
        <w:r w:rsidRPr="000951F5">
          <w:rPr>
            <w:rStyle w:val="a7"/>
            <w:noProof/>
          </w:rPr>
          <w:t>1.1</w:t>
        </w:r>
        <w:r w:rsidRPr="000951F5">
          <w:rPr>
            <w:rStyle w:val="a7"/>
            <w:rFonts w:hint="eastAsia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查询原始刷卡记录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35" w:history="1">
        <w:r w:rsidRPr="000951F5">
          <w:rPr>
            <w:rStyle w:val="a7"/>
            <w:noProof/>
            <w:kern w:val="0"/>
          </w:rPr>
          <w:t>1.2</w:t>
        </w:r>
        <w:r w:rsidRPr="000951F5">
          <w:rPr>
            <w:rStyle w:val="a7"/>
            <w:rFonts w:hint="eastAsia"/>
            <w:noProof/>
            <w:kern w:val="0"/>
          </w:rPr>
          <w:t xml:space="preserve"> </w:t>
        </w:r>
        <w:r w:rsidRPr="000951F5">
          <w:rPr>
            <w:rStyle w:val="a7"/>
            <w:rFonts w:hint="eastAsia"/>
            <w:noProof/>
            <w:kern w:val="0"/>
          </w:rPr>
          <w:t>查询门磁报警事件记录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36" w:history="1">
        <w:r w:rsidRPr="000951F5">
          <w:rPr>
            <w:rStyle w:val="a7"/>
            <w:noProof/>
          </w:rPr>
          <w:t>1.3</w:t>
        </w:r>
        <w:r w:rsidRPr="000951F5">
          <w:rPr>
            <w:rStyle w:val="a7"/>
            <w:rFonts w:hint="eastAsia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如何使用原始刷卡记录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37" w:history="1">
        <w:r w:rsidRPr="000951F5">
          <w:rPr>
            <w:rStyle w:val="a7"/>
            <w:noProof/>
          </w:rPr>
          <w:t>2</w:t>
        </w:r>
        <w:r w:rsidRPr="000951F5">
          <w:rPr>
            <w:rStyle w:val="a7"/>
            <w:rFonts w:hint="eastAsia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通过</w:t>
        </w:r>
        <w:r w:rsidRPr="000951F5">
          <w:rPr>
            <w:rStyle w:val="a7"/>
            <w:noProof/>
          </w:rPr>
          <w:t>TCP</w:t>
        </w:r>
        <w:r w:rsidRPr="000951F5">
          <w:rPr>
            <w:rStyle w:val="a7"/>
            <w:rFonts w:hint="eastAsia"/>
            <w:noProof/>
          </w:rPr>
          <w:t>接口实现指令调用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38" w:history="1">
        <w:r w:rsidRPr="000951F5">
          <w:rPr>
            <w:rStyle w:val="a7"/>
            <w:noProof/>
          </w:rPr>
          <w:t>2.1</w:t>
        </w:r>
        <w:r w:rsidRPr="000951F5">
          <w:rPr>
            <w:rStyle w:val="a7"/>
            <w:rFonts w:hint="eastAsia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基本操作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39" w:history="1">
        <w:r w:rsidRPr="000951F5">
          <w:rPr>
            <w:rStyle w:val="a7"/>
            <w:noProof/>
          </w:rPr>
          <w:t>2.2</w:t>
        </w:r>
        <w:r w:rsidRPr="000951F5">
          <w:rPr>
            <w:rStyle w:val="a7"/>
            <w:rFonts w:hint="eastAsia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上传权限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40" w:history="1">
        <w:r w:rsidRPr="000951F5">
          <w:rPr>
            <w:rStyle w:val="a7"/>
            <w:noProof/>
          </w:rPr>
          <w:t>2.3</w:t>
        </w:r>
        <w:r w:rsidRPr="000951F5">
          <w:rPr>
            <w:rStyle w:val="a7"/>
            <w:rFonts w:hint="eastAsia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上传控制器基本配置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41" w:history="1">
        <w:r w:rsidRPr="000951F5">
          <w:rPr>
            <w:rStyle w:val="a7"/>
            <w:noProof/>
          </w:rPr>
          <w:t>2.4</w:t>
        </w:r>
        <w:r w:rsidRPr="000951F5">
          <w:rPr>
            <w:rStyle w:val="a7"/>
            <w:rFonts w:hint="eastAsia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更新单个用户权限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42" w:history="1">
        <w:r w:rsidRPr="000951F5">
          <w:rPr>
            <w:rStyle w:val="a7"/>
            <w:noProof/>
          </w:rPr>
          <w:t>2.5</w:t>
        </w:r>
        <w:r w:rsidRPr="000951F5">
          <w:rPr>
            <w:rStyle w:val="a7"/>
            <w:rFonts w:hint="eastAsia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提取记录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43" w:history="1">
        <w:r w:rsidRPr="000951F5">
          <w:rPr>
            <w:rStyle w:val="a7"/>
            <w:noProof/>
          </w:rPr>
          <w:t>2.6</w:t>
        </w:r>
        <w:r w:rsidRPr="000951F5">
          <w:rPr>
            <w:rStyle w:val="a7"/>
            <w:rFonts w:hint="eastAsia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远程开门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44" w:history="1">
        <w:r w:rsidRPr="000951F5">
          <w:rPr>
            <w:rStyle w:val="a7"/>
            <w:noProof/>
            <w:kern w:val="0"/>
          </w:rPr>
          <w:t>2.7</w:t>
        </w:r>
        <w:r w:rsidRPr="000951F5">
          <w:rPr>
            <w:rStyle w:val="a7"/>
            <w:rFonts w:hint="eastAsia"/>
            <w:noProof/>
            <w:kern w:val="0"/>
          </w:rPr>
          <w:t xml:space="preserve"> </w:t>
        </w:r>
        <w:r w:rsidRPr="000951F5">
          <w:rPr>
            <w:rStyle w:val="a7"/>
            <w:rFonts w:hint="eastAsia"/>
            <w:noProof/>
            <w:kern w:val="0"/>
          </w:rPr>
          <w:t>获取所有门状态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45" w:history="1">
        <w:r w:rsidRPr="000951F5">
          <w:rPr>
            <w:rStyle w:val="a7"/>
            <w:noProof/>
            <w:kern w:val="0"/>
          </w:rPr>
          <w:t>2.8</w:t>
        </w:r>
        <w:r w:rsidRPr="000951F5">
          <w:rPr>
            <w:rStyle w:val="a7"/>
            <w:rFonts w:hint="eastAsia"/>
            <w:noProof/>
            <w:kern w:val="0"/>
          </w:rPr>
          <w:t xml:space="preserve"> </w:t>
        </w:r>
        <w:r w:rsidRPr="000951F5">
          <w:rPr>
            <w:rStyle w:val="a7"/>
            <w:rFonts w:hint="eastAsia"/>
            <w:noProof/>
            <w:kern w:val="0"/>
          </w:rPr>
          <w:t>获取指定门状态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46" w:history="1">
        <w:r w:rsidRPr="000951F5">
          <w:rPr>
            <w:rStyle w:val="a7"/>
            <w:noProof/>
            <w:kern w:val="0"/>
          </w:rPr>
          <w:t>2.9</w:t>
        </w:r>
        <w:r w:rsidRPr="000951F5">
          <w:rPr>
            <w:rStyle w:val="a7"/>
            <w:rFonts w:hint="eastAsia"/>
            <w:noProof/>
            <w:kern w:val="0"/>
          </w:rPr>
          <w:t xml:space="preserve"> </w:t>
        </w:r>
        <w:r w:rsidRPr="000951F5">
          <w:rPr>
            <w:rStyle w:val="a7"/>
            <w:rFonts w:hint="eastAsia"/>
            <w:noProof/>
            <w:kern w:val="0"/>
          </w:rPr>
          <w:t>设置门控制方式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47" w:history="1">
        <w:r w:rsidRPr="000951F5">
          <w:rPr>
            <w:rStyle w:val="a7"/>
            <w:noProof/>
            <w:kern w:val="0"/>
          </w:rPr>
          <w:t>2.10</w:t>
        </w:r>
        <w:r w:rsidRPr="000951F5">
          <w:rPr>
            <w:rStyle w:val="a7"/>
            <w:rFonts w:hint="eastAsia"/>
            <w:noProof/>
            <w:kern w:val="0"/>
          </w:rPr>
          <w:t xml:space="preserve"> </w:t>
        </w:r>
        <w:r w:rsidRPr="000951F5">
          <w:rPr>
            <w:rStyle w:val="a7"/>
            <w:rFonts w:hint="eastAsia"/>
            <w:noProof/>
            <w:kern w:val="0"/>
          </w:rPr>
          <w:t>查询门控制方式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48" w:history="1">
        <w:r w:rsidRPr="000951F5">
          <w:rPr>
            <w:rStyle w:val="a7"/>
            <w:noProof/>
            <w:kern w:val="0"/>
          </w:rPr>
          <w:t>2.11</w:t>
        </w:r>
        <w:r w:rsidRPr="000951F5">
          <w:rPr>
            <w:rStyle w:val="a7"/>
            <w:rFonts w:hint="eastAsia"/>
            <w:noProof/>
            <w:kern w:val="0"/>
          </w:rPr>
          <w:t xml:space="preserve"> </w:t>
        </w:r>
        <w:r w:rsidRPr="000951F5">
          <w:rPr>
            <w:rStyle w:val="a7"/>
            <w:rFonts w:hint="eastAsia"/>
            <w:noProof/>
            <w:kern w:val="0"/>
          </w:rPr>
          <w:t>获取门对应的控制器</w:t>
        </w:r>
        <w:r w:rsidRPr="000951F5">
          <w:rPr>
            <w:rStyle w:val="a7"/>
            <w:noProof/>
            <w:kern w:val="0"/>
          </w:rPr>
          <w:t>SN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49" w:history="1">
        <w:r w:rsidRPr="000951F5">
          <w:rPr>
            <w:rStyle w:val="a7"/>
            <w:noProof/>
          </w:rPr>
          <w:t>2.12</w:t>
        </w:r>
        <w:r w:rsidRPr="000951F5">
          <w:rPr>
            <w:rStyle w:val="a7"/>
            <w:rFonts w:hint="eastAsia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电脑模拟卡号输入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50" w:history="1">
        <w:r w:rsidRPr="000951F5">
          <w:rPr>
            <w:rStyle w:val="a7"/>
            <w:noProof/>
          </w:rPr>
          <w:t>2.13</w:t>
        </w:r>
        <w:r w:rsidRPr="000951F5">
          <w:rPr>
            <w:rStyle w:val="a7"/>
            <w:rFonts w:hint="eastAsia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校准时间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51" w:history="1">
        <w:r w:rsidRPr="000951F5">
          <w:rPr>
            <w:rStyle w:val="a7"/>
            <w:noProof/>
          </w:rPr>
          <w:t>3</w:t>
        </w:r>
        <w:r w:rsidRPr="000951F5">
          <w:rPr>
            <w:rStyle w:val="a7"/>
            <w:rFonts w:hint="eastAsia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如何实现定时操作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52" w:history="1">
        <w:r w:rsidRPr="000951F5">
          <w:rPr>
            <w:rStyle w:val="a7"/>
            <w:noProof/>
          </w:rPr>
          <w:t>4</w:t>
        </w:r>
        <w:r w:rsidRPr="000951F5">
          <w:rPr>
            <w:rStyle w:val="a7"/>
            <w:rFonts w:hint="eastAsia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实时监控数据输出到文件设置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02EF7" w:rsidRDefault="00802EF7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7178353" w:history="1">
        <w:r w:rsidRPr="000951F5">
          <w:rPr>
            <w:rStyle w:val="a7"/>
            <w:noProof/>
          </w:rPr>
          <w:t>4.1</w:t>
        </w:r>
        <w:r w:rsidRPr="000951F5">
          <w:rPr>
            <w:rStyle w:val="a7"/>
            <w:rFonts w:hint="eastAsia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实时获取监控数据</w:t>
        </w:r>
        <w:r w:rsidRPr="000951F5">
          <w:rPr>
            <w:rStyle w:val="a7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和</w:t>
        </w:r>
        <w:r w:rsidRPr="000951F5">
          <w:rPr>
            <w:rStyle w:val="a7"/>
            <w:noProof/>
          </w:rPr>
          <w:t xml:space="preserve"> </w:t>
        </w:r>
        <w:r w:rsidRPr="000951F5">
          <w:rPr>
            <w:rStyle w:val="a7"/>
            <w:rFonts w:hint="eastAsia"/>
            <w:noProof/>
          </w:rPr>
          <w:t>查看门的开关状态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_Toc7178353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355FA" w:rsidRPr="0026687A" w:rsidRDefault="00961A1F" w:rsidP="0026687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fldChar w:fldCharType="end"/>
      </w:r>
    </w:p>
    <w:p w:rsidR="001C1E2A" w:rsidRDefault="001C1E2A" w:rsidP="0026687A">
      <w:pPr>
        <w:pStyle w:val="1"/>
      </w:pPr>
      <w:bookmarkStart w:id="0" w:name="_Toc7169412"/>
      <w:bookmarkStart w:id="1" w:name="_Toc7178333"/>
      <w:r>
        <w:rPr>
          <w:rFonts w:hint="eastAsia"/>
        </w:rPr>
        <w:lastRenderedPageBreak/>
        <w:t>原始刷卡记录</w:t>
      </w:r>
      <w:bookmarkEnd w:id="0"/>
      <w:bookmarkEnd w:id="1"/>
    </w:p>
    <w:p w:rsidR="001C1E2A" w:rsidRDefault="001C1E2A" w:rsidP="00A00776">
      <w:pPr>
        <w:pStyle w:val="2"/>
      </w:pPr>
      <w:bookmarkStart w:id="2" w:name="_Toc7169413"/>
      <w:bookmarkStart w:id="3" w:name="_Toc7178334"/>
      <w:r>
        <w:rPr>
          <w:rFonts w:hint="eastAsia"/>
        </w:rPr>
        <w:t>查询原始刷卡记录</w:t>
      </w:r>
      <w:bookmarkEnd w:id="2"/>
      <w:bookmarkEnd w:id="3"/>
    </w:p>
    <w:p w:rsidR="001C1E2A" w:rsidRDefault="001C1E2A">
      <w:pPr>
        <w:rPr>
          <w:kern w:val="0"/>
        </w:rPr>
      </w:pPr>
      <w:r>
        <w:rPr>
          <w:kern w:val="0"/>
        </w:rPr>
        <w:t>这是查询刷卡记录的的语句</w:t>
      </w:r>
      <w:r>
        <w:rPr>
          <w:kern w:val="0"/>
        </w:rPr>
        <w:t xml:space="preserve"> (</w:t>
      </w:r>
      <w:r>
        <w:rPr>
          <w:kern w:val="0"/>
        </w:rPr>
        <w:t>是控制器中原始记录</w:t>
      </w:r>
      <w:r>
        <w:rPr>
          <w:kern w:val="0"/>
        </w:rPr>
        <w:t xml:space="preserve">  -- </w:t>
      </w:r>
      <w:r>
        <w:rPr>
          <w:kern w:val="0"/>
        </w:rPr>
        <w:t>只含符合姓名的记录</w:t>
      </w:r>
      <w:r>
        <w:rPr>
          <w:kern w:val="0"/>
        </w:rPr>
        <w:t xml:space="preserve">,  </w:t>
      </w:r>
      <w:r>
        <w:rPr>
          <w:kern w:val="0"/>
        </w:rPr>
        <w:t>不在姓名名单内的用户记录过滤</w:t>
      </w:r>
      <w:r>
        <w:rPr>
          <w:kern w:val="0"/>
        </w:rPr>
        <w:t xml:space="preserve">, </w:t>
      </w:r>
      <w:r>
        <w:rPr>
          <w:kern w:val="0"/>
        </w:rPr>
        <w:t>如果要的话</w:t>
      </w:r>
      <w:r>
        <w:rPr>
          <w:kern w:val="0"/>
        </w:rPr>
        <w:t xml:space="preserve"> </w:t>
      </w:r>
      <w:r>
        <w:rPr>
          <w:kern w:val="0"/>
        </w:rPr>
        <w:t>将</w:t>
      </w:r>
      <w:r>
        <w:rPr>
          <w:kern w:val="0"/>
        </w:rPr>
        <w:t xml:space="preserve"> INNER </w:t>
      </w:r>
      <w:r>
        <w:rPr>
          <w:kern w:val="0"/>
        </w:rPr>
        <w:t>改为</w:t>
      </w:r>
      <w:r>
        <w:rPr>
          <w:kern w:val="0"/>
        </w:rPr>
        <w:t xml:space="preserve"> LEFT ) 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rFonts w:hint="eastAsia"/>
          <w:kern w:val="0"/>
        </w:rPr>
        <w:t>SELECT t_d_SwipeRecord.f_RecID AS '</w:t>
      </w:r>
      <w:r w:rsidRPr="00F93EF9">
        <w:rPr>
          <w:rFonts w:hint="eastAsia"/>
          <w:kern w:val="0"/>
        </w:rPr>
        <w:t>序号</w:t>
      </w:r>
      <w:r w:rsidRPr="00F93EF9">
        <w:rPr>
          <w:rFonts w:hint="eastAsia"/>
          <w:kern w:val="0"/>
        </w:rPr>
        <w:t xml:space="preserve">', 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rFonts w:hint="eastAsia"/>
          <w:kern w:val="0"/>
        </w:rPr>
        <w:t xml:space="preserve">              t_d_SwipeRecord.f_CardNO AS '</w:t>
      </w:r>
      <w:r w:rsidRPr="00F93EF9">
        <w:rPr>
          <w:rFonts w:hint="eastAsia"/>
          <w:kern w:val="0"/>
        </w:rPr>
        <w:t>卡号</w:t>
      </w:r>
      <w:r w:rsidRPr="00F93EF9">
        <w:rPr>
          <w:rFonts w:hint="eastAsia"/>
          <w:kern w:val="0"/>
        </w:rPr>
        <w:t xml:space="preserve">',  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rFonts w:hint="eastAsia"/>
          <w:kern w:val="0"/>
        </w:rPr>
        <w:t xml:space="preserve">              t_b_Consumer.f_ConsumerNO AS '</w:t>
      </w:r>
      <w:r w:rsidRPr="00F93EF9">
        <w:rPr>
          <w:rFonts w:hint="eastAsia"/>
          <w:kern w:val="0"/>
        </w:rPr>
        <w:t>工号</w:t>
      </w:r>
      <w:r w:rsidRPr="00F93EF9">
        <w:rPr>
          <w:rFonts w:hint="eastAsia"/>
          <w:kern w:val="0"/>
        </w:rPr>
        <w:t xml:space="preserve">', 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rFonts w:hint="eastAsia"/>
          <w:kern w:val="0"/>
        </w:rPr>
        <w:t xml:space="preserve">              t_b_Consumer.f_ConsumerName AS '</w:t>
      </w:r>
      <w:r w:rsidRPr="00F93EF9">
        <w:rPr>
          <w:rFonts w:hint="eastAsia"/>
          <w:kern w:val="0"/>
        </w:rPr>
        <w:t>姓名</w:t>
      </w:r>
      <w:r w:rsidRPr="00F93EF9">
        <w:rPr>
          <w:rFonts w:hint="eastAsia"/>
          <w:kern w:val="0"/>
        </w:rPr>
        <w:t xml:space="preserve">', 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rFonts w:hint="eastAsia"/>
          <w:kern w:val="0"/>
        </w:rPr>
        <w:t xml:space="preserve">              t_b_Consumer_Other.f_CertificateID AS '</w:t>
      </w:r>
      <w:r w:rsidRPr="00F93EF9">
        <w:rPr>
          <w:rFonts w:hint="eastAsia"/>
          <w:kern w:val="0"/>
        </w:rPr>
        <w:t>身份证号</w:t>
      </w:r>
      <w:r w:rsidRPr="00F93EF9">
        <w:rPr>
          <w:rFonts w:hint="eastAsia"/>
          <w:kern w:val="0"/>
        </w:rPr>
        <w:t xml:space="preserve">', 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rFonts w:hint="eastAsia"/>
          <w:kern w:val="0"/>
        </w:rPr>
        <w:t xml:space="preserve">              t_b_Group.f_GroupName AS '</w:t>
      </w:r>
      <w:r w:rsidRPr="00F93EF9">
        <w:rPr>
          <w:rFonts w:hint="eastAsia"/>
          <w:kern w:val="0"/>
        </w:rPr>
        <w:t>部门</w:t>
      </w:r>
      <w:r w:rsidRPr="00F93EF9">
        <w:rPr>
          <w:rFonts w:hint="eastAsia"/>
          <w:kern w:val="0"/>
        </w:rPr>
        <w:t xml:space="preserve">', 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rFonts w:hint="eastAsia"/>
          <w:kern w:val="0"/>
        </w:rPr>
        <w:t xml:space="preserve">              t_d_SwipeRecord.f_ReadDate AS '</w:t>
      </w:r>
      <w:r w:rsidRPr="00F93EF9">
        <w:rPr>
          <w:rFonts w:hint="eastAsia"/>
          <w:kern w:val="0"/>
        </w:rPr>
        <w:t>时间</w:t>
      </w:r>
      <w:r w:rsidRPr="00F93EF9">
        <w:rPr>
          <w:rFonts w:hint="eastAsia"/>
          <w:kern w:val="0"/>
        </w:rPr>
        <w:t xml:space="preserve">', 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rFonts w:hint="eastAsia"/>
          <w:kern w:val="0"/>
        </w:rPr>
        <w:t xml:space="preserve">              t_b_Reader.f_ReaderName  AS '</w:t>
      </w:r>
      <w:r w:rsidRPr="00F93EF9">
        <w:rPr>
          <w:rFonts w:hint="eastAsia"/>
          <w:kern w:val="0"/>
        </w:rPr>
        <w:t>地点</w:t>
      </w:r>
      <w:r w:rsidRPr="00F93EF9">
        <w:rPr>
          <w:rFonts w:hint="eastAsia"/>
          <w:kern w:val="0"/>
        </w:rPr>
        <w:t>',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rFonts w:hint="eastAsia"/>
          <w:kern w:val="0"/>
        </w:rPr>
        <w:t xml:space="preserve">           CASE WHEN t_d_SwipeRecord.f_Character =1 THEN '</w:t>
      </w:r>
      <w:r w:rsidRPr="00F93EF9">
        <w:rPr>
          <w:rFonts w:hint="eastAsia"/>
          <w:kern w:val="0"/>
        </w:rPr>
        <w:t>允许通过</w:t>
      </w:r>
      <w:r w:rsidRPr="00F93EF9">
        <w:rPr>
          <w:rFonts w:hint="eastAsia"/>
          <w:kern w:val="0"/>
        </w:rPr>
        <w:t>' ELSE '</w:t>
      </w:r>
      <w:r w:rsidRPr="00F93EF9">
        <w:rPr>
          <w:rFonts w:hint="eastAsia"/>
          <w:kern w:val="0"/>
        </w:rPr>
        <w:t>禁止通过</w:t>
      </w:r>
      <w:r w:rsidRPr="00F93EF9">
        <w:rPr>
          <w:rFonts w:hint="eastAsia"/>
          <w:kern w:val="0"/>
        </w:rPr>
        <w:t>' END  AS '</w:t>
      </w:r>
      <w:r w:rsidRPr="00F93EF9">
        <w:rPr>
          <w:rFonts w:hint="eastAsia"/>
          <w:kern w:val="0"/>
        </w:rPr>
        <w:t>通过</w:t>
      </w:r>
      <w:r w:rsidRPr="00F93EF9">
        <w:rPr>
          <w:rFonts w:hint="eastAsia"/>
          <w:kern w:val="0"/>
        </w:rPr>
        <w:t>',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rFonts w:hint="eastAsia"/>
          <w:kern w:val="0"/>
        </w:rPr>
        <w:t xml:space="preserve">             CASE WHEN t_d_SwipeRecord.f_InOut=0 THEN '</w:t>
      </w:r>
      <w:r w:rsidRPr="00F93EF9">
        <w:rPr>
          <w:rFonts w:hint="eastAsia"/>
          <w:kern w:val="0"/>
        </w:rPr>
        <w:t>出门</w:t>
      </w:r>
      <w:r w:rsidRPr="00F93EF9">
        <w:rPr>
          <w:rFonts w:hint="eastAsia"/>
          <w:kern w:val="0"/>
        </w:rPr>
        <w:t>' ELSE '</w:t>
      </w:r>
      <w:r w:rsidRPr="00F93EF9">
        <w:rPr>
          <w:rFonts w:hint="eastAsia"/>
          <w:kern w:val="0"/>
        </w:rPr>
        <w:t>进门</w:t>
      </w:r>
      <w:r w:rsidRPr="00F93EF9">
        <w:rPr>
          <w:rFonts w:hint="eastAsia"/>
          <w:kern w:val="0"/>
        </w:rPr>
        <w:t>' END  AS '</w:t>
      </w:r>
      <w:r w:rsidRPr="00F93EF9">
        <w:rPr>
          <w:rFonts w:hint="eastAsia"/>
          <w:kern w:val="0"/>
        </w:rPr>
        <w:t>进出</w:t>
      </w:r>
      <w:r w:rsidRPr="00F93EF9">
        <w:rPr>
          <w:rFonts w:hint="eastAsia"/>
          <w:kern w:val="0"/>
        </w:rPr>
        <w:t>',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rFonts w:hint="eastAsia"/>
          <w:kern w:val="0"/>
        </w:rPr>
        <w:t xml:space="preserve">             t_b_Door.f_DoorName  AS '</w:t>
      </w:r>
      <w:r w:rsidRPr="00F93EF9">
        <w:rPr>
          <w:rFonts w:hint="eastAsia"/>
          <w:kern w:val="0"/>
        </w:rPr>
        <w:t>门名称</w:t>
      </w:r>
      <w:r w:rsidRPr="00F93EF9">
        <w:rPr>
          <w:rFonts w:hint="eastAsia"/>
          <w:kern w:val="0"/>
        </w:rPr>
        <w:t>',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rFonts w:hint="eastAsia"/>
          <w:kern w:val="0"/>
        </w:rPr>
        <w:t xml:space="preserve">              t_d_SwipeRecord.f_RecordAll AS '</w:t>
      </w:r>
      <w:r w:rsidRPr="00F93EF9">
        <w:rPr>
          <w:rFonts w:hint="eastAsia"/>
          <w:kern w:val="0"/>
        </w:rPr>
        <w:t>单个记录的原始数据</w:t>
      </w:r>
      <w:r w:rsidRPr="00F93EF9">
        <w:rPr>
          <w:rFonts w:hint="eastAsia"/>
          <w:kern w:val="0"/>
        </w:rPr>
        <w:t>'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kern w:val="0"/>
        </w:rPr>
        <w:t xml:space="preserve">       FROM ((((t_d_SwipeRecord INNER JOIN t_b_Consumer ON ( t_b_Consumer.f_ConsumerID = t_d_SwipeRecord.f_ConsumerID))  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kern w:val="0"/>
        </w:rPr>
        <w:t xml:space="preserve">                LEFT JOIN   t_b_Reader on ( t_b_Reader.f_ReaderID = t_d_SwipeRecord.f_ReaderID) )  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kern w:val="0"/>
        </w:rPr>
        <w:t xml:space="preserve">                LEFT JOIN t_b_Group ON (t_b_Consumer.f_GroupID = t_b_Group.f_GroupID  ))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kern w:val="0"/>
        </w:rPr>
        <w:t xml:space="preserve">                LEFT JOIN t_b_Door ON (t_b_Door.f_ControllerID = t_b_Reader.f_ControllerID ))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kern w:val="0"/>
        </w:rPr>
        <w:t xml:space="preserve">               LEFT JOIN t_b_Consumer_Other ON (t_b_Consumer_Other.f_ConsumerID = t_d_SwipeRecord.f_ConsumerID 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kern w:val="0"/>
        </w:rPr>
        <w:t xml:space="preserve">                and ((f_ControllerSN&gt;400000000 and t_b_Door.f_DoorNO = t_b_Reader.f_ReaderNO)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kern w:val="0"/>
        </w:rPr>
        <w:t xml:space="preserve">                or (f_ControllerSN&lt;400000000 and (((t_b_Door.f_DoorNO*2) = t_b_Reader.f_ReaderNO) or ((t_b_Door.f_DoorNO*2-1) = t_b_Reader.f_ReaderNO))))</w:t>
      </w:r>
    </w:p>
    <w:p w:rsidR="00F93EF9" w:rsidRPr="00F93EF9" w:rsidRDefault="00F93EF9" w:rsidP="00F93EF9">
      <w:pPr>
        <w:rPr>
          <w:kern w:val="0"/>
        </w:rPr>
      </w:pPr>
      <w:r w:rsidRPr="00F93EF9">
        <w:rPr>
          <w:kern w:val="0"/>
        </w:rPr>
        <w:t xml:space="preserve">                  )</w:t>
      </w:r>
    </w:p>
    <w:p w:rsidR="00DB0665" w:rsidRPr="00280052" w:rsidRDefault="00F93EF9" w:rsidP="00F93EF9">
      <w:pPr>
        <w:rPr>
          <w:kern w:val="0"/>
        </w:rPr>
      </w:pPr>
      <w:r w:rsidRPr="00F93EF9">
        <w:rPr>
          <w:kern w:val="0"/>
        </w:rPr>
        <w:t xml:space="preserve">        WHERE ( ((((f_RecOption - (f_RecOption % 2)) / 2) % 2) =0))</w:t>
      </w:r>
    </w:p>
    <w:p w:rsidR="001C1E2A" w:rsidRDefault="001C1E2A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</w:p>
    <w:p w:rsidR="004F1ACA" w:rsidRDefault="004F1ACA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</w:p>
    <w:p w:rsidR="001C1E2A" w:rsidRDefault="001C1E2A" w:rsidP="0026687A">
      <w:pPr>
        <w:pStyle w:val="2"/>
        <w:rPr>
          <w:kern w:val="0"/>
        </w:rPr>
      </w:pPr>
      <w:bookmarkStart w:id="4" w:name="_Toc7169414"/>
      <w:bookmarkStart w:id="5" w:name="_Toc7178335"/>
      <w:r>
        <w:rPr>
          <w:rFonts w:hint="eastAsia"/>
          <w:kern w:val="0"/>
        </w:rPr>
        <w:t>查询</w:t>
      </w:r>
      <w:r w:rsidR="008C0348">
        <w:rPr>
          <w:rFonts w:hint="eastAsia"/>
          <w:kern w:val="0"/>
        </w:rPr>
        <w:t>门磁</w:t>
      </w:r>
      <w:r>
        <w:rPr>
          <w:rFonts w:hint="eastAsia"/>
          <w:kern w:val="0"/>
        </w:rPr>
        <w:t>报警事件记录</w:t>
      </w:r>
      <w:bookmarkEnd w:id="4"/>
      <w:bookmarkEnd w:id="5"/>
    </w:p>
    <w:p w:rsidR="001C1E2A" w:rsidRDefault="001C1E2A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>
        <w:rPr>
          <w:rFonts w:ascii="新宋体" w:hAnsi="新宋体" w:cs="新宋体" w:hint="eastAsia"/>
          <w:kern w:val="0"/>
          <w:sz w:val="19"/>
          <w:szCs w:val="19"/>
        </w:rPr>
        <w:t>注意</w:t>
      </w:r>
      <w:r>
        <w:rPr>
          <w:rFonts w:ascii="新宋体" w:hAnsi="新宋体" w:cs="新宋体" w:hint="eastAsia"/>
          <w:kern w:val="0"/>
          <w:sz w:val="19"/>
          <w:szCs w:val="19"/>
        </w:rPr>
        <w:t xml:space="preserve">: </w:t>
      </w:r>
      <w:r>
        <w:rPr>
          <w:rFonts w:ascii="新宋体" w:hAnsi="新宋体" w:cs="新宋体" w:hint="eastAsia"/>
          <w:kern w:val="0"/>
          <w:sz w:val="19"/>
          <w:szCs w:val="19"/>
        </w:rPr>
        <w:t>小于</w:t>
      </w:r>
      <w:r>
        <w:rPr>
          <w:rFonts w:ascii="新宋体" w:hAnsi="新宋体" w:cs="新宋体" w:hint="eastAsia"/>
          <w:kern w:val="0"/>
          <w:sz w:val="19"/>
          <w:szCs w:val="19"/>
        </w:rPr>
        <w:t>100</w:t>
      </w:r>
      <w:r>
        <w:rPr>
          <w:rFonts w:ascii="新宋体" w:hAnsi="新宋体" w:cs="新宋体" w:hint="eastAsia"/>
          <w:kern w:val="0"/>
          <w:sz w:val="19"/>
          <w:szCs w:val="19"/>
        </w:rPr>
        <w:t>的卡号不要分给用户使用</w:t>
      </w:r>
      <w:r>
        <w:rPr>
          <w:rFonts w:ascii="新宋体" w:hAnsi="新宋体" w:cs="新宋体" w:hint="eastAsia"/>
          <w:kern w:val="0"/>
          <w:sz w:val="19"/>
          <w:szCs w:val="19"/>
        </w:rPr>
        <w:t xml:space="preserve">.  </w:t>
      </w:r>
      <w:r>
        <w:rPr>
          <w:rFonts w:ascii="新宋体" w:hAnsi="新宋体" w:cs="新宋体" w:hint="eastAsia"/>
          <w:kern w:val="0"/>
          <w:sz w:val="19"/>
          <w:szCs w:val="19"/>
        </w:rPr>
        <w:t>为的是专用于报警事件</w:t>
      </w:r>
    </w:p>
    <w:p w:rsidR="008C0348" w:rsidRDefault="008C0348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</w:p>
    <w:p w:rsidR="008C0348" w:rsidRDefault="008C0348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>
        <w:rPr>
          <w:rFonts w:ascii="新宋体" w:hAnsi="新宋体" w:cs="新宋体" w:hint="eastAsia"/>
          <w:kern w:val="0"/>
          <w:sz w:val="19"/>
          <w:szCs w:val="19"/>
        </w:rPr>
        <w:t>如果查门磁报警事件</w:t>
      </w:r>
      <w:r>
        <w:rPr>
          <w:rFonts w:ascii="新宋体" w:hAnsi="新宋体" w:cs="新宋体" w:hint="eastAsia"/>
          <w:kern w:val="0"/>
          <w:sz w:val="19"/>
          <w:szCs w:val="19"/>
        </w:rPr>
        <w:t xml:space="preserve">, </w:t>
      </w:r>
      <w:r>
        <w:rPr>
          <w:rFonts w:ascii="新宋体" w:hAnsi="新宋体" w:cs="新宋体" w:hint="eastAsia"/>
          <w:kern w:val="0"/>
          <w:sz w:val="19"/>
          <w:szCs w:val="19"/>
        </w:rPr>
        <w:t>请在软件中</w:t>
      </w:r>
      <w:r>
        <w:rPr>
          <w:rFonts w:ascii="新宋体" w:hAnsi="新宋体" w:cs="新宋体" w:hint="eastAsia"/>
          <w:kern w:val="0"/>
          <w:sz w:val="19"/>
          <w:szCs w:val="19"/>
        </w:rPr>
        <w:t xml:space="preserve"> 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开通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 xml:space="preserve"> 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“记录按钮操作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 xml:space="preserve"> 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和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 xml:space="preserve"> 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门打开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/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关闭的时间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[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要有门磁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]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”功能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 xml:space="preserve">  [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软件打开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 xml:space="preserve"> -&gt; 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工具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-&gt;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扩展功能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 xml:space="preserve"> -&gt;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输入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 xml:space="preserve"> 5678 -&gt; 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设置</w:t>
      </w:r>
      <w:r w:rsidRPr="008C0348">
        <w:rPr>
          <w:rFonts w:ascii="新宋体" w:hAnsi="新宋体" w:cs="新宋体" w:hint="eastAsia"/>
          <w:kern w:val="0"/>
          <w:sz w:val="19"/>
          <w:szCs w:val="19"/>
        </w:rPr>
        <w:t>]</w:t>
      </w:r>
      <w:r>
        <w:rPr>
          <w:rFonts w:ascii="新宋体" w:hAnsi="新宋体" w:cs="新宋体" w:hint="eastAsia"/>
          <w:kern w:val="0"/>
          <w:sz w:val="19"/>
          <w:szCs w:val="19"/>
        </w:rPr>
        <w:t xml:space="preserve"> </w:t>
      </w:r>
    </w:p>
    <w:p w:rsidR="008C0348" w:rsidRDefault="008C0348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</w:p>
    <w:p w:rsidR="001C1E2A" w:rsidRDefault="001C1E2A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>
        <w:rPr>
          <w:rFonts w:ascii="新宋体" w:hAnsi="新宋体" w:cs="新宋体" w:hint="eastAsia"/>
          <w:kern w:val="0"/>
          <w:sz w:val="19"/>
          <w:szCs w:val="19"/>
        </w:rPr>
        <w:t>通过以下语句获取到报警事件记录</w:t>
      </w:r>
      <w:r>
        <w:rPr>
          <w:rFonts w:ascii="新宋体" w:hAnsi="新宋体" w:cs="新宋体" w:hint="eastAsia"/>
          <w:kern w:val="0"/>
          <w:sz w:val="19"/>
          <w:szCs w:val="19"/>
        </w:rPr>
        <w:t xml:space="preserve">, </w:t>
      </w:r>
      <w:r>
        <w:rPr>
          <w:rFonts w:ascii="新宋体" w:hAnsi="新宋体" w:cs="新宋体" w:hint="eastAsia"/>
          <w:kern w:val="0"/>
          <w:sz w:val="19"/>
          <w:szCs w:val="19"/>
        </w:rPr>
        <w:t>然后查相应的描述信息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bookmarkStart w:id="6" w:name="OLE_LINK3"/>
      <w:r w:rsidRPr="00280052">
        <w:rPr>
          <w:rFonts w:ascii="新宋体" w:hAnsi="新宋体" w:cs="新宋体" w:hint="eastAsia"/>
          <w:kern w:val="0"/>
          <w:sz w:val="19"/>
          <w:szCs w:val="19"/>
        </w:rPr>
        <w:t>SELECT t_d_SwipeRecord.f_RecID AS '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序号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', 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              t_d_SwipeRecord.f_CardNO AS '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卡号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',  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               '' AS '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工号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', 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               '' AS '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姓名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', 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               '' AS '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部门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', 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              t_d_SwipeRecord.f_ReadDate AS '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时间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', 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              t_b_Reader.f_ReaderName  AS '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地点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',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              t_b_Door.f_DoorName  AS '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门名称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',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              CASE WHEN t_d_SwipeRecord.f_Character =1 THEN '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允许通过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' ELSE '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禁止通过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' END  AS '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通过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',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 w:hint="eastAsia"/>
          <w:kern w:val="0"/>
          <w:sz w:val="19"/>
          <w:szCs w:val="19"/>
        </w:rPr>
        <w:t xml:space="preserve">              t_d_SwipeRecord.f_RecordAll AS '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原始数据</w:t>
      </w:r>
      <w:r w:rsidRPr="00280052">
        <w:rPr>
          <w:rFonts w:ascii="新宋体" w:hAnsi="新宋体" w:cs="新宋体" w:hint="eastAsia"/>
          <w:kern w:val="0"/>
          <w:sz w:val="19"/>
          <w:szCs w:val="19"/>
        </w:rPr>
        <w:t>'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/>
          <w:kern w:val="0"/>
          <w:sz w:val="19"/>
          <w:szCs w:val="19"/>
        </w:rPr>
        <w:t xml:space="preserve">       FROM ((t_d_SwipeRecord  LEFT JOIN   t_b_Reader on ( t_b_Reader.f_ReaderID = t_d_SwipeRecord.f_ReaderID) )  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/>
          <w:kern w:val="0"/>
          <w:sz w:val="19"/>
          <w:szCs w:val="19"/>
        </w:rPr>
        <w:t xml:space="preserve">        LEFT JOIN t_b_Door ON (t_b_Door.f_ControllerID = t_b_Reader.f_ControllerID 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/>
          <w:kern w:val="0"/>
          <w:sz w:val="19"/>
          <w:szCs w:val="19"/>
        </w:rPr>
        <w:t xml:space="preserve">                and ((f_ControllerSN&gt;400000000 and t_b_Door.f_DoorNO = t_b_Reader.f_ReaderNO)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/>
          <w:kern w:val="0"/>
          <w:sz w:val="19"/>
          <w:szCs w:val="19"/>
        </w:rPr>
        <w:t xml:space="preserve">                or (f_ControllerSN&lt;400000000 and (((t_b_Door.f_DoorNO*2) = t_b_Reader.f_ReaderNO) or ((t_b_Door.f_DoorNO*2-1) = t_b_Reader.f_ReaderNO))))</w:t>
      </w:r>
    </w:p>
    <w:p w:rsidR="00280052" w:rsidRPr="00280052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/>
          <w:kern w:val="0"/>
          <w:sz w:val="19"/>
          <w:szCs w:val="19"/>
        </w:rPr>
        <w:t xml:space="preserve">                  ))</w:t>
      </w:r>
    </w:p>
    <w:p w:rsidR="001C1E2A" w:rsidRDefault="00280052" w:rsidP="00280052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 w:rsidRPr="00280052">
        <w:rPr>
          <w:rFonts w:ascii="新宋体" w:hAnsi="新宋体" w:cs="新宋体"/>
          <w:kern w:val="0"/>
          <w:sz w:val="19"/>
          <w:szCs w:val="19"/>
        </w:rPr>
        <w:t xml:space="preserve">       WHERE t_d_SwipeRecord.f_CardNO &lt; 100</w:t>
      </w:r>
      <w:r w:rsidR="008C0348">
        <w:rPr>
          <w:rFonts w:ascii="新宋体" w:hAnsi="新宋体" w:cs="新宋体" w:hint="eastAsia"/>
          <w:kern w:val="0"/>
          <w:sz w:val="19"/>
          <w:szCs w:val="19"/>
        </w:rPr>
        <w:t xml:space="preserve"> and </w:t>
      </w:r>
      <w:r w:rsidR="0025517E" w:rsidRPr="0025517E">
        <w:rPr>
          <w:rFonts w:ascii="新宋体" w:hAnsi="新宋体" w:cs="新宋体"/>
          <w:kern w:val="0"/>
          <w:sz w:val="19"/>
          <w:szCs w:val="19"/>
        </w:rPr>
        <w:t xml:space="preserve">( ((((f_RecOption - (f_RecOption </w:t>
      </w:r>
      <w:r w:rsidR="0025517E">
        <w:rPr>
          <w:rFonts w:ascii="新宋体" w:hAnsi="新宋体" w:cs="新宋体" w:hint="eastAsia"/>
          <w:kern w:val="0"/>
          <w:sz w:val="19"/>
          <w:szCs w:val="19"/>
        </w:rPr>
        <w:t>%</w:t>
      </w:r>
      <w:r w:rsidR="0025517E" w:rsidRPr="0025517E">
        <w:rPr>
          <w:rFonts w:ascii="新宋体" w:hAnsi="新宋体" w:cs="新宋体"/>
          <w:kern w:val="0"/>
          <w:sz w:val="19"/>
          <w:szCs w:val="19"/>
        </w:rPr>
        <w:t xml:space="preserve"> 2)) / 2) </w:t>
      </w:r>
      <w:r w:rsidR="0025517E">
        <w:rPr>
          <w:rFonts w:ascii="新宋体" w:hAnsi="新宋体" w:cs="新宋体" w:hint="eastAsia"/>
          <w:kern w:val="0"/>
          <w:sz w:val="19"/>
          <w:szCs w:val="19"/>
        </w:rPr>
        <w:t>%</w:t>
      </w:r>
      <w:r w:rsidR="0025517E" w:rsidRPr="0025517E">
        <w:rPr>
          <w:rFonts w:ascii="新宋体" w:hAnsi="新宋体" w:cs="新宋体"/>
          <w:kern w:val="0"/>
          <w:sz w:val="19"/>
          <w:szCs w:val="19"/>
        </w:rPr>
        <w:t xml:space="preserve"> 2) =</w:t>
      </w:r>
      <w:r w:rsidR="0025517E">
        <w:rPr>
          <w:rFonts w:ascii="新宋体" w:hAnsi="新宋体" w:cs="新宋体" w:hint="eastAsia"/>
          <w:kern w:val="0"/>
          <w:sz w:val="19"/>
          <w:szCs w:val="19"/>
        </w:rPr>
        <w:t>1</w:t>
      </w:r>
      <w:r w:rsidR="0025517E" w:rsidRPr="0025517E">
        <w:rPr>
          <w:rFonts w:ascii="新宋体" w:hAnsi="新宋体" w:cs="新宋体"/>
          <w:kern w:val="0"/>
          <w:sz w:val="19"/>
          <w:szCs w:val="19"/>
        </w:rPr>
        <w:t>)</w:t>
      </w:r>
      <w:r w:rsidR="0025517E">
        <w:rPr>
          <w:rFonts w:ascii="新宋体" w:hAnsi="新宋体" w:cs="新宋体" w:hint="eastAsia"/>
          <w:kern w:val="0"/>
          <w:sz w:val="19"/>
          <w:szCs w:val="19"/>
        </w:rPr>
        <w:t>)</w:t>
      </w:r>
    </w:p>
    <w:bookmarkEnd w:id="6"/>
    <w:p w:rsidR="001C1E2A" w:rsidRDefault="001C1E2A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>
        <w:rPr>
          <w:rFonts w:ascii="新宋体" w:hAnsi="新宋体" w:cs="新宋体"/>
          <w:kern w:val="0"/>
          <w:sz w:val="19"/>
          <w:szCs w:val="19"/>
        </w:rPr>
        <w:tab/>
      </w:r>
      <w:r>
        <w:rPr>
          <w:rFonts w:ascii="新宋体" w:hAnsi="新宋体" w:cs="新宋体"/>
          <w:kern w:val="0"/>
          <w:sz w:val="19"/>
          <w:szCs w:val="19"/>
        </w:rPr>
        <w:tab/>
      </w:r>
      <w:r>
        <w:rPr>
          <w:rFonts w:ascii="新宋体" w:hAnsi="新宋体" w:cs="新宋体"/>
          <w:kern w:val="0"/>
          <w:sz w:val="19"/>
          <w:szCs w:val="19"/>
        </w:rPr>
        <w:tab/>
      </w:r>
      <w:r>
        <w:rPr>
          <w:rFonts w:ascii="新宋体" w:hAnsi="新宋体" w:cs="新宋体"/>
          <w:kern w:val="0"/>
          <w:sz w:val="19"/>
          <w:szCs w:val="19"/>
        </w:rPr>
        <w:tab/>
        <w:t xml:space="preserve">  </w:t>
      </w:r>
    </w:p>
    <w:p w:rsidR="001C1E2A" w:rsidRDefault="001C1E2A"/>
    <w:p w:rsidR="001C1E2A" w:rsidRDefault="001C1E2A"/>
    <w:tbl>
      <w:tblPr>
        <w:tblW w:w="0" w:type="auto"/>
        <w:jc w:val="center"/>
        <w:tblInd w:w="-790" w:type="dxa"/>
        <w:tblLayout w:type="fixed"/>
        <w:tblLook w:val="0000"/>
      </w:tblPr>
      <w:tblGrid>
        <w:gridCol w:w="1164"/>
        <w:gridCol w:w="5783"/>
      </w:tblGrid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卡号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描述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0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控制器上电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1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按钮开门 或 远程开门</w:t>
            </w:r>
          </w:p>
          <w:p w:rsidR="008C0348" w:rsidRPr="008C0348" w:rsidRDefault="008C0348" w:rsidP="008C0348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 w:rsidRPr="008C0348">
              <w:rPr>
                <w:rFonts w:ascii="宋体" w:hAnsi="宋体" w:hint="eastAsia"/>
                <w:kern w:val="0"/>
                <w:sz w:val="19"/>
                <w:szCs w:val="19"/>
              </w:rPr>
              <w:t>(如果要细分, 则满足条件:</w:t>
            </w:r>
          </w:p>
          <w:p w:rsidR="008C0348" w:rsidRPr="008C0348" w:rsidRDefault="008C0348" w:rsidP="008C0348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 w:rsidRPr="008C0348">
              <w:rPr>
                <w:rFonts w:ascii="宋体" w:hAnsi="宋体"/>
                <w:kern w:val="0"/>
                <w:sz w:val="19"/>
                <w:szCs w:val="19"/>
              </w:rPr>
              <w:t>t_d_SwipeRecord.f_CardNO =1 and</w:t>
            </w:r>
          </w:p>
          <w:p w:rsidR="008C0348" w:rsidRPr="008C0348" w:rsidRDefault="008C0348" w:rsidP="008C0348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 w:rsidRPr="008C0348">
              <w:rPr>
                <w:rFonts w:ascii="宋体" w:hAnsi="宋体"/>
                <w:kern w:val="0"/>
                <w:sz w:val="19"/>
                <w:szCs w:val="19"/>
              </w:rPr>
              <w:t xml:space="preserve"> ((((t_d_SwipeRecord.f_RecOption </w:t>
            </w:r>
            <w:r w:rsidR="006D5596">
              <w:rPr>
                <w:rFonts w:ascii="宋体" w:hAnsi="宋体"/>
                <w:kern w:val="0"/>
                <w:sz w:val="19"/>
                <w:szCs w:val="19"/>
              </w:rPr>
              <w:t>-</w:t>
            </w:r>
          </w:p>
          <w:p w:rsidR="008C0348" w:rsidRPr="008C0348" w:rsidRDefault="008C0348" w:rsidP="008C0348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 w:rsidRPr="008C0348">
              <w:rPr>
                <w:rFonts w:ascii="宋体" w:hAnsi="宋体" w:hint="eastAsia"/>
                <w:kern w:val="0"/>
                <w:sz w:val="19"/>
                <w:szCs w:val="19"/>
              </w:rPr>
              <w:t xml:space="preserve"> (t_d_SwipeRecord.f_RecOption % 2)) / 2) % 4)  =1) 表示按钮开门, </w:t>
            </w:r>
          </w:p>
          <w:p w:rsidR="008C0348" w:rsidRPr="008C0348" w:rsidRDefault="008C0348" w:rsidP="008C0348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</w:p>
          <w:p w:rsidR="008C0348" w:rsidRPr="008C0348" w:rsidRDefault="008C0348" w:rsidP="008C0348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 w:rsidRPr="008C0348">
              <w:rPr>
                <w:rFonts w:ascii="宋体" w:hAnsi="宋体"/>
                <w:kern w:val="0"/>
                <w:sz w:val="19"/>
                <w:szCs w:val="19"/>
              </w:rPr>
              <w:t>t_d_SwipeRecord.f_CardNO =1 and</w:t>
            </w:r>
          </w:p>
          <w:p w:rsidR="008C0348" w:rsidRPr="008C0348" w:rsidRDefault="008C0348" w:rsidP="008C0348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 w:rsidRPr="008C0348">
              <w:rPr>
                <w:rFonts w:ascii="宋体" w:hAnsi="宋体"/>
                <w:kern w:val="0"/>
                <w:sz w:val="19"/>
                <w:szCs w:val="19"/>
              </w:rPr>
              <w:t xml:space="preserve"> ((((t_d_SwipeRecord.f_RecOption </w:t>
            </w:r>
            <w:r w:rsidR="006D5596">
              <w:rPr>
                <w:rFonts w:ascii="宋体" w:hAnsi="宋体"/>
                <w:kern w:val="0"/>
                <w:sz w:val="19"/>
                <w:szCs w:val="19"/>
              </w:rPr>
              <w:t>-</w:t>
            </w:r>
          </w:p>
          <w:p w:rsidR="008C0348" w:rsidRDefault="008C0348" w:rsidP="008C0348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 w:rsidRPr="008C0348">
              <w:rPr>
                <w:rFonts w:ascii="宋体" w:hAnsi="宋体" w:hint="eastAsia"/>
                <w:kern w:val="0"/>
                <w:sz w:val="19"/>
                <w:szCs w:val="19"/>
              </w:rPr>
              <w:t xml:space="preserve"> (t_d_SwipeRecord.f_RecOption % 2)) / 2) % 4) =3) 表示远程开门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5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按钮不开门</w:t>
            </w:r>
            <w:r>
              <w:rPr>
                <w:rFonts w:hint="eastAsia"/>
                <w:kern w:val="0"/>
                <w:sz w:val="19"/>
                <w:szCs w:val="19"/>
              </w:rPr>
              <w:t xml:space="preserve">: </w:t>
            </w:r>
            <w:r>
              <w:rPr>
                <w:rFonts w:ascii="宋体" w:hAnsi="宋体" w:hint="eastAsia"/>
                <w:kern w:val="0"/>
                <w:sz w:val="19"/>
                <w:szCs w:val="19"/>
              </w:rPr>
              <w:t>强制关门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lastRenderedPageBreak/>
              <w:t>6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按钮不开门</w:t>
            </w:r>
            <w:r>
              <w:rPr>
                <w:rFonts w:hint="eastAsia"/>
                <w:kern w:val="0"/>
                <w:sz w:val="19"/>
                <w:szCs w:val="19"/>
              </w:rPr>
              <w:t xml:space="preserve">: </w:t>
            </w:r>
            <w:r>
              <w:rPr>
                <w:rFonts w:ascii="宋体" w:hAnsi="宋体" w:hint="eastAsia"/>
                <w:kern w:val="0"/>
                <w:sz w:val="19"/>
                <w:szCs w:val="19"/>
              </w:rPr>
              <w:t>门不在线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8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门打开</w:t>
            </w:r>
            <w:r>
              <w:rPr>
                <w:rFonts w:hint="eastAsia"/>
                <w:kern w:val="0"/>
                <w:sz w:val="19"/>
                <w:szCs w:val="19"/>
              </w:rPr>
              <w:t>[</w:t>
            </w:r>
            <w:r>
              <w:rPr>
                <w:rFonts w:ascii="宋体" w:hAnsi="宋体" w:hint="eastAsia"/>
                <w:kern w:val="0"/>
                <w:sz w:val="19"/>
                <w:szCs w:val="19"/>
              </w:rPr>
              <w:t>门磁信号</w:t>
            </w:r>
            <w:r>
              <w:rPr>
                <w:rFonts w:hint="eastAsia"/>
                <w:kern w:val="0"/>
                <w:sz w:val="19"/>
                <w:szCs w:val="19"/>
              </w:rPr>
              <w:t>]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9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门关闭</w:t>
            </w:r>
            <w:r>
              <w:rPr>
                <w:rFonts w:hint="eastAsia"/>
                <w:kern w:val="0"/>
                <w:sz w:val="19"/>
                <w:szCs w:val="19"/>
              </w:rPr>
              <w:t>[</w:t>
            </w:r>
            <w:r>
              <w:rPr>
                <w:rFonts w:ascii="宋体" w:hAnsi="宋体" w:hint="eastAsia"/>
                <w:kern w:val="0"/>
                <w:sz w:val="19"/>
                <w:szCs w:val="19"/>
              </w:rPr>
              <w:t>门磁信号</w:t>
            </w:r>
            <w:r>
              <w:rPr>
                <w:rFonts w:hint="eastAsia"/>
                <w:kern w:val="0"/>
                <w:sz w:val="19"/>
                <w:szCs w:val="19"/>
              </w:rPr>
              <w:t>]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10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超级密码开门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81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胁迫报警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84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门长时间未关闭报警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85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强行闯入报警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86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火警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87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强制关门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88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防盗报警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89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烟雾煤气温度报警</w:t>
            </w:r>
          </w:p>
        </w:tc>
      </w:tr>
      <w:tr w:rsidR="001C1E2A" w:rsidTr="008C0348">
        <w:trPr>
          <w:trHeight w:val="454"/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jc w:val="center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90</w:t>
            </w:r>
          </w:p>
        </w:tc>
        <w:tc>
          <w:tcPr>
            <w:tcW w:w="5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E2A" w:rsidRDefault="001C1E2A">
            <w:pPr>
              <w:widowControl/>
              <w:spacing w:line="220" w:lineRule="atLeast"/>
              <w:rPr>
                <w:rFonts w:ascii="宋体" w:hAnsi="宋体"/>
                <w:kern w:val="0"/>
                <w:sz w:val="19"/>
                <w:szCs w:val="19"/>
              </w:rPr>
            </w:pPr>
            <w:r>
              <w:rPr>
                <w:rFonts w:ascii="宋体" w:hAnsi="宋体" w:hint="eastAsia"/>
                <w:kern w:val="0"/>
                <w:sz w:val="19"/>
                <w:szCs w:val="19"/>
              </w:rPr>
              <w:t>紧急呼救报警</w:t>
            </w:r>
          </w:p>
        </w:tc>
      </w:tr>
    </w:tbl>
    <w:p w:rsidR="001C1E2A" w:rsidRDefault="001C1E2A"/>
    <w:p w:rsidR="001C1E2A" w:rsidRDefault="001C1E2A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</w:p>
    <w:p w:rsidR="001C1E2A" w:rsidRDefault="001C1E2A" w:rsidP="0026687A">
      <w:pPr>
        <w:pStyle w:val="2"/>
      </w:pPr>
      <w:bookmarkStart w:id="7" w:name="_Toc7169415"/>
      <w:bookmarkStart w:id="8" w:name="_Toc7178336"/>
      <w:r>
        <w:rPr>
          <w:rFonts w:hint="eastAsia"/>
        </w:rPr>
        <w:t>如何使用原始刷卡记录</w:t>
      </w:r>
      <w:bookmarkEnd w:id="7"/>
      <w:bookmarkEnd w:id="8"/>
    </w:p>
    <w:p w:rsidR="001C1E2A" w:rsidRDefault="001C1E2A">
      <w:r>
        <w:rPr>
          <w:rFonts w:hint="eastAsia"/>
        </w:rPr>
        <w:t>一般采用</w:t>
      </w:r>
      <w:r>
        <w:rPr>
          <w:rFonts w:hint="eastAsia"/>
        </w:rPr>
        <w:t xml:space="preserve"> SQL SERVER</w:t>
      </w:r>
      <w:r>
        <w:rPr>
          <w:rFonts w:hint="eastAsia"/>
        </w:rPr>
        <w:t>数据库方式</w:t>
      </w:r>
      <w:r>
        <w:rPr>
          <w:rFonts w:hint="eastAsia"/>
        </w:rPr>
        <w:t xml:space="preserve">, </w:t>
      </w:r>
      <w:r>
        <w:rPr>
          <w:rFonts w:hint="eastAsia"/>
        </w:rPr>
        <w:t>而不采用</w:t>
      </w:r>
      <w:r>
        <w:rPr>
          <w:rFonts w:hint="eastAsia"/>
        </w:rPr>
        <w:t>ACCESS</w:t>
      </w:r>
      <w:r>
        <w:rPr>
          <w:rFonts w:hint="eastAsia"/>
        </w:rPr>
        <w:t>数据库</w:t>
      </w:r>
      <w:r>
        <w:rPr>
          <w:rFonts w:hint="eastAsia"/>
        </w:rPr>
        <w:t>.</w:t>
      </w:r>
    </w:p>
    <w:p w:rsidR="001C1E2A" w:rsidRDefault="001C1E2A">
      <w:r>
        <w:rPr>
          <w:rFonts w:hint="eastAsia"/>
        </w:rPr>
        <w:t>打开门禁软件</w:t>
      </w:r>
      <w:r>
        <w:rPr>
          <w:rFonts w:hint="eastAsia"/>
        </w:rPr>
        <w:t xml:space="preserve">, </w:t>
      </w:r>
      <w:r>
        <w:rPr>
          <w:rFonts w:hint="eastAsia"/>
        </w:rPr>
        <w:t>执行实时提取功能</w:t>
      </w:r>
      <w:r>
        <w:rPr>
          <w:rFonts w:hint="eastAsia"/>
        </w:rPr>
        <w:t xml:space="preserve"> [</w:t>
      </w:r>
      <w:r>
        <w:rPr>
          <w:rFonts w:hint="eastAsia"/>
        </w:rPr>
        <w:t>获取实时的数据</w:t>
      </w:r>
      <w:r>
        <w:rPr>
          <w:rFonts w:hint="eastAsia"/>
        </w:rPr>
        <w:t>]</w:t>
      </w:r>
      <w:r w:rsidR="00280052">
        <w:rPr>
          <w:rFonts w:hint="eastAsia"/>
        </w:rPr>
        <w:t xml:space="preserve"> (</w:t>
      </w:r>
      <w:r w:rsidR="00280052">
        <w:rPr>
          <w:rFonts w:hint="eastAsia"/>
        </w:rPr>
        <w:t>在</w:t>
      </w:r>
      <w:r w:rsidR="00280052">
        <w:rPr>
          <w:rFonts w:hint="eastAsia"/>
        </w:rPr>
        <w:t xml:space="preserve"> </w:t>
      </w:r>
      <w:r w:rsidR="00280052">
        <w:rPr>
          <w:rFonts w:hint="eastAsia"/>
        </w:rPr>
        <w:t>选项</w:t>
      </w:r>
      <w:r w:rsidR="00280052">
        <w:rPr>
          <w:rFonts w:hint="eastAsia"/>
        </w:rPr>
        <w:t xml:space="preserve"> -&gt; </w:t>
      </w:r>
      <w:r w:rsidR="00280052">
        <w:rPr>
          <w:rFonts w:hint="eastAsia"/>
        </w:rPr>
        <w:t>右键快捷方式</w:t>
      </w:r>
      <w:r w:rsidR="00280052">
        <w:rPr>
          <w:rFonts w:hint="eastAsia"/>
        </w:rPr>
        <w:t xml:space="preserve"> -&gt; </w:t>
      </w:r>
      <w:r w:rsidR="00280052">
        <w:rPr>
          <w:rFonts w:hint="eastAsia"/>
        </w:rPr>
        <w:t>自动登录模式</w:t>
      </w:r>
      <w:r w:rsidR="00280052">
        <w:rPr>
          <w:rFonts w:hint="eastAsia"/>
        </w:rPr>
        <w:t xml:space="preserve"> -&gt;</w:t>
      </w:r>
      <w:r w:rsidR="00280052">
        <w:rPr>
          <w:rFonts w:hint="eastAsia"/>
        </w:rPr>
        <w:t>实时提取</w:t>
      </w:r>
      <w:r w:rsidR="00280052">
        <w:rPr>
          <w:rFonts w:hint="eastAsia"/>
        </w:rPr>
        <w:t xml:space="preserve">, </w:t>
      </w:r>
      <w:r w:rsidR="00280052">
        <w:rPr>
          <w:rFonts w:hint="eastAsia"/>
        </w:rPr>
        <w:t>并选择自动登录</w:t>
      </w:r>
      <w:r w:rsidR="00280052">
        <w:rPr>
          <w:rFonts w:hint="eastAsia"/>
        </w:rPr>
        <w:t xml:space="preserve">, </w:t>
      </w:r>
      <w:r w:rsidR="00280052">
        <w:rPr>
          <w:rFonts w:hint="eastAsia"/>
        </w:rPr>
        <w:t>则会打开软件自动实时提取</w:t>
      </w:r>
      <w:r w:rsidR="00280052">
        <w:rPr>
          <w:rFonts w:hint="eastAsia"/>
        </w:rPr>
        <w:t>)...</w:t>
      </w:r>
      <w:r w:rsidR="004F1ACA">
        <w:rPr>
          <w:rFonts w:hint="eastAsia"/>
        </w:rPr>
        <w:t xml:space="preserve"> (</w:t>
      </w:r>
      <w:r w:rsidR="004F1ACA">
        <w:rPr>
          <w:rFonts w:hint="eastAsia"/>
        </w:rPr>
        <w:t>软件版本</w:t>
      </w:r>
      <w:r w:rsidR="004F1ACA">
        <w:rPr>
          <w:rFonts w:hint="eastAsia"/>
        </w:rPr>
        <w:t>V7.65</w:t>
      </w:r>
      <w:r w:rsidR="004F1ACA">
        <w:rPr>
          <w:rFonts w:hint="eastAsia"/>
        </w:rPr>
        <w:t>支持</w:t>
      </w:r>
      <w:r w:rsidR="004F1ACA">
        <w:rPr>
          <w:rFonts w:hint="eastAsia"/>
        </w:rPr>
        <w:t>)</w:t>
      </w:r>
    </w:p>
    <w:p w:rsidR="00280052" w:rsidRDefault="00280052"/>
    <w:p w:rsidR="001C1E2A" w:rsidRDefault="001C1E2A">
      <w:r>
        <w:rPr>
          <w:rFonts w:hint="eastAsia"/>
        </w:rPr>
        <w:t>通过查询原始刷卡记录</w:t>
      </w:r>
      <w:r>
        <w:rPr>
          <w:rFonts w:hint="eastAsia"/>
        </w:rPr>
        <w:t xml:space="preserve">, </w:t>
      </w:r>
      <w:r>
        <w:rPr>
          <w:rFonts w:hint="eastAsia"/>
        </w:rPr>
        <w:t>可获取到最新的数据</w:t>
      </w:r>
      <w:r>
        <w:rPr>
          <w:rFonts w:hint="eastAsia"/>
        </w:rPr>
        <w:t xml:space="preserve">,  </w:t>
      </w:r>
      <w:r>
        <w:rPr>
          <w:rFonts w:hint="eastAsia"/>
        </w:rPr>
        <w:t>并对新数据作出分析处理</w:t>
      </w:r>
      <w:r>
        <w:rPr>
          <w:rFonts w:hint="eastAsia"/>
        </w:rPr>
        <w:t xml:space="preserve">:  </w:t>
      </w:r>
      <w:r>
        <w:rPr>
          <w:rFonts w:hint="eastAsia"/>
        </w:rPr>
        <w:t>比如考勤</w:t>
      </w:r>
      <w:r>
        <w:rPr>
          <w:rFonts w:hint="eastAsia"/>
        </w:rPr>
        <w:t xml:space="preserve">, </w:t>
      </w:r>
      <w:r>
        <w:rPr>
          <w:rFonts w:hint="eastAsia"/>
        </w:rPr>
        <w:t>门内人数计数</w:t>
      </w:r>
      <w:r>
        <w:rPr>
          <w:rFonts w:hint="eastAsia"/>
        </w:rPr>
        <w:t xml:space="preserve">,  </w:t>
      </w:r>
      <w:r>
        <w:rPr>
          <w:rFonts w:hint="eastAsia"/>
        </w:rPr>
        <w:t>控制门的开关</w:t>
      </w:r>
      <w:r>
        <w:rPr>
          <w:rFonts w:hint="eastAsia"/>
        </w:rPr>
        <w:t>[</w:t>
      </w:r>
      <w:r>
        <w:rPr>
          <w:rFonts w:hint="eastAsia"/>
        </w:rPr>
        <w:t>涉及到远程开门</w:t>
      </w:r>
      <w:r>
        <w:rPr>
          <w:rFonts w:hint="eastAsia"/>
        </w:rPr>
        <w:t xml:space="preserve">, </w:t>
      </w:r>
      <w:r>
        <w:rPr>
          <w:rFonts w:hint="eastAsia"/>
        </w:rPr>
        <w:t>可以通过后面的指令实现</w:t>
      </w:r>
      <w:r>
        <w:rPr>
          <w:rFonts w:hint="eastAsia"/>
        </w:rPr>
        <w:t>]</w:t>
      </w:r>
      <w:r>
        <w:rPr>
          <w:rFonts w:hint="eastAsia"/>
        </w:rPr>
        <w:t>等等</w:t>
      </w:r>
      <w:r>
        <w:t>…</w:t>
      </w:r>
    </w:p>
    <w:p w:rsidR="0013760F" w:rsidRDefault="0013760F" w:rsidP="00E85A52">
      <w:pPr>
        <w:rPr>
          <w:kern w:val="0"/>
        </w:rPr>
      </w:pPr>
      <w:bookmarkStart w:id="9" w:name="_远程开门"/>
      <w:bookmarkEnd w:id="9"/>
    </w:p>
    <w:p w:rsidR="0013760F" w:rsidRDefault="0013760F" w:rsidP="0026687A">
      <w:pPr>
        <w:pStyle w:val="1"/>
      </w:pPr>
      <w:bookmarkStart w:id="10" w:name="_通过TCP接口实现指令调用"/>
      <w:bookmarkStart w:id="11" w:name="_Toc423003272"/>
      <w:bookmarkStart w:id="12" w:name="_Toc7169416"/>
      <w:bookmarkStart w:id="13" w:name="_Toc7178337"/>
      <w:bookmarkEnd w:id="10"/>
      <w:r>
        <w:rPr>
          <w:rFonts w:hint="eastAsia"/>
        </w:rPr>
        <w:t>通过</w:t>
      </w:r>
      <w:r>
        <w:rPr>
          <w:rFonts w:hint="eastAsia"/>
        </w:rPr>
        <w:t>TCP</w:t>
      </w:r>
      <w:r>
        <w:rPr>
          <w:rFonts w:hint="eastAsia"/>
        </w:rPr>
        <w:t>接口实现指令调用</w:t>
      </w:r>
      <w:bookmarkEnd w:id="11"/>
      <w:bookmarkEnd w:id="12"/>
      <w:bookmarkEnd w:id="13"/>
    </w:p>
    <w:p w:rsidR="0013760F" w:rsidRDefault="0013760F" w:rsidP="0026687A">
      <w:pPr>
        <w:pStyle w:val="2"/>
      </w:pPr>
      <w:bookmarkStart w:id="14" w:name="_Toc423003273"/>
      <w:bookmarkStart w:id="15" w:name="_Toc7169417"/>
      <w:bookmarkStart w:id="16" w:name="_Toc7178338"/>
      <w:r>
        <w:rPr>
          <w:rFonts w:hint="eastAsia"/>
        </w:rPr>
        <w:t>基本操作</w:t>
      </w:r>
      <w:bookmarkEnd w:id="14"/>
      <w:bookmarkEnd w:id="15"/>
      <w:bookmarkEnd w:id="16"/>
    </w:p>
    <w:p w:rsidR="0013760F" w:rsidRPr="00971F05" w:rsidRDefault="0013760F" w:rsidP="0013760F">
      <w:r w:rsidRPr="00971F05">
        <w:rPr>
          <w:rFonts w:hint="eastAsia"/>
          <w:highlight w:val="yellow"/>
        </w:rPr>
        <w:t>软件版本必须是</w:t>
      </w:r>
      <w:r w:rsidRPr="00971F05">
        <w:rPr>
          <w:rFonts w:hint="eastAsia"/>
          <w:highlight w:val="yellow"/>
        </w:rPr>
        <w:t xml:space="preserve"> V7.67</w:t>
      </w:r>
      <w:r w:rsidRPr="00971F05">
        <w:rPr>
          <w:rFonts w:hint="eastAsia"/>
          <w:highlight w:val="yellow"/>
        </w:rPr>
        <w:t>或以上版本</w:t>
      </w:r>
      <w:r w:rsidRPr="00971F05">
        <w:rPr>
          <w:rFonts w:hint="eastAsia"/>
          <w:highlight w:val="yellow"/>
        </w:rPr>
        <w:t>.</w:t>
      </w:r>
    </w:p>
    <w:p w:rsidR="0013760F" w:rsidRDefault="0013760F" w:rsidP="0013760F">
      <w:pPr>
        <w:numPr>
          <w:ilvl w:val="0"/>
          <w:numId w:val="4"/>
        </w:numPr>
      </w:pPr>
      <w:r>
        <w:rPr>
          <w:rFonts w:hint="eastAsia"/>
        </w:rPr>
        <w:t>先打开门禁软件</w:t>
      </w:r>
      <w:r>
        <w:rPr>
          <w:rFonts w:hint="eastAsia"/>
        </w:rPr>
        <w:t xml:space="preserve">, </w:t>
      </w:r>
      <w:r>
        <w:rPr>
          <w:rFonts w:hint="eastAsia"/>
        </w:rPr>
        <w:t>登录后</w:t>
      </w:r>
      <w:r>
        <w:rPr>
          <w:rFonts w:hint="eastAsia"/>
        </w:rPr>
        <w:t xml:space="preserve">, </w:t>
      </w:r>
      <w:r>
        <w:rPr>
          <w:rFonts w:hint="eastAsia"/>
        </w:rPr>
        <w:t>在</w:t>
      </w:r>
      <w:r>
        <w:rPr>
          <w:rFonts w:hint="eastAsia"/>
        </w:rPr>
        <w:t xml:space="preserve"> </w:t>
      </w:r>
      <w:r>
        <w:rPr>
          <w:rFonts w:hint="eastAsia"/>
        </w:rPr>
        <w:t>工具</w:t>
      </w:r>
      <w:r>
        <w:rPr>
          <w:rFonts w:hint="eastAsia"/>
        </w:rPr>
        <w:t xml:space="preserve"> -&gt; </w:t>
      </w:r>
      <w:r>
        <w:rPr>
          <w:rFonts w:hint="eastAsia"/>
        </w:rPr>
        <w:t>功能界面</w:t>
      </w:r>
      <w:r>
        <w:rPr>
          <w:rFonts w:hint="eastAsia"/>
        </w:rPr>
        <w:t xml:space="preserve"> -&gt; </w:t>
      </w:r>
      <w:r>
        <w:rPr>
          <w:rFonts w:hint="eastAsia"/>
        </w:rPr>
        <w:t>右击</w:t>
      </w:r>
      <w:r>
        <w:rPr>
          <w:rFonts w:hint="eastAsia"/>
        </w:rPr>
        <w:t xml:space="preserve"> -&gt; TCP</w:t>
      </w:r>
      <w:r>
        <w:rPr>
          <w:rFonts w:hint="eastAsia"/>
        </w:rPr>
        <w:t>服务器</w:t>
      </w:r>
      <w:r>
        <w:rPr>
          <w:rFonts w:hint="eastAsia"/>
        </w:rPr>
        <w:t>-&gt;</w:t>
      </w:r>
      <w:r>
        <w:rPr>
          <w:rFonts w:hint="eastAsia"/>
        </w:rPr>
        <w:t>启用</w:t>
      </w:r>
    </w:p>
    <w:p w:rsidR="0013760F" w:rsidRDefault="00FE3AD8" w:rsidP="0013760F">
      <w:pPr>
        <w:ind w:left="780"/>
      </w:pPr>
      <w:r>
        <w:rPr>
          <w:noProof/>
        </w:rPr>
        <w:lastRenderedPageBreak/>
        <w:drawing>
          <wp:inline distT="0" distB="0" distL="0" distR="0">
            <wp:extent cx="5267325" cy="22764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60F" w:rsidRDefault="0013760F" w:rsidP="0013760F">
      <w:pPr>
        <w:ind w:left="780"/>
      </w:pPr>
    </w:p>
    <w:p w:rsidR="0013760F" w:rsidRDefault="0013760F" w:rsidP="0013760F">
      <w:pPr>
        <w:numPr>
          <w:ilvl w:val="0"/>
          <w:numId w:val="4"/>
        </w:numPr>
      </w:pPr>
      <w:r>
        <w:rPr>
          <w:rFonts w:hint="eastAsia"/>
        </w:rPr>
        <w:t>切换到总控制台</w:t>
      </w:r>
      <w:r>
        <w:rPr>
          <w:rFonts w:hint="eastAsia"/>
        </w:rPr>
        <w:t xml:space="preserve">, </w:t>
      </w:r>
      <w:r>
        <w:rPr>
          <w:rFonts w:hint="eastAsia"/>
        </w:rPr>
        <w:t>会显示</w:t>
      </w:r>
      <w:r>
        <w:rPr>
          <w:rFonts w:hint="eastAsia"/>
        </w:rPr>
        <w:t xml:space="preserve"> "TCP</w:t>
      </w:r>
      <w:r>
        <w:rPr>
          <w:rFonts w:hint="eastAsia"/>
        </w:rPr>
        <w:t>服务器启用</w:t>
      </w:r>
      <w:r>
        <w:rPr>
          <w:rFonts w:hint="eastAsia"/>
        </w:rPr>
        <w:t xml:space="preserve">", </w:t>
      </w:r>
      <w:r>
        <w:rPr>
          <w:rFonts w:hint="eastAsia"/>
        </w:rPr>
        <w:t>点</w:t>
      </w:r>
      <w:r>
        <w:rPr>
          <w:rFonts w:hint="eastAsia"/>
        </w:rPr>
        <w:t xml:space="preserve"> "</w:t>
      </w:r>
      <w:r>
        <w:rPr>
          <w:rFonts w:hint="eastAsia"/>
        </w:rPr>
        <w:t>实时监控</w:t>
      </w:r>
      <w:r>
        <w:rPr>
          <w:rFonts w:hint="eastAsia"/>
        </w:rPr>
        <w:t>"</w:t>
      </w:r>
    </w:p>
    <w:p w:rsidR="0013760F" w:rsidRDefault="0013760F" w:rsidP="0013760F">
      <w:pPr>
        <w:ind w:left="780"/>
        <w:rPr>
          <w:kern w:val="0"/>
        </w:rPr>
      </w:pPr>
    </w:p>
    <w:p w:rsidR="0013760F" w:rsidRDefault="00FE3AD8" w:rsidP="0013760F">
      <w:pPr>
        <w:ind w:left="780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5000625" cy="657225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 xml:space="preserve">c. </w:t>
      </w:r>
      <w:r>
        <w:rPr>
          <w:rFonts w:hint="eastAsia"/>
          <w:kern w:val="0"/>
        </w:rPr>
        <w:t>使用</w:t>
      </w:r>
      <w:r>
        <w:rPr>
          <w:rFonts w:hint="eastAsia"/>
          <w:kern w:val="0"/>
        </w:rPr>
        <w:t>TCP Client</w:t>
      </w:r>
      <w:r>
        <w:rPr>
          <w:rFonts w:hint="eastAsia"/>
          <w:kern w:val="0"/>
        </w:rPr>
        <w:t>客户端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连接到</w:t>
      </w:r>
      <w:r>
        <w:rPr>
          <w:rFonts w:hint="eastAsia"/>
          <w:kern w:val="0"/>
        </w:rPr>
        <w:t xml:space="preserve"> TCP</w:t>
      </w:r>
      <w:r>
        <w:rPr>
          <w:rFonts w:hint="eastAsia"/>
          <w:kern w:val="0"/>
        </w:rPr>
        <w:t>服务器的端口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默认是</w:t>
      </w:r>
      <w:r>
        <w:rPr>
          <w:rFonts w:hint="eastAsia"/>
          <w:kern w:val="0"/>
        </w:rPr>
        <w:t>60006)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 xml:space="preserve">  </w:t>
      </w:r>
      <w:r>
        <w:rPr>
          <w:rFonts w:hint="eastAsia"/>
          <w:kern w:val="0"/>
        </w:rPr>
        <w:t>建立连接后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实时监控中如果有刷卡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会将刷卡信息自动发送到客户端</w:t>
      </w:r>
      <w:r>
        <w:rPr>
          <w:rFonts w:hint="eastAsia"/>
          <w:kern w:val="0"/>
        </w:rPr>
        <w:t>.</w:t>
      </w:r>
    </w:p>
    <w:p w:rsidR="0013760F" w:rsidRDefault="0013760F" w:rsidP="0013760F">
      <w:pPr>
        <w:ind w:firstLineChars="300" w:firstLine="630"/>
        <w:rPr>
          <w:kern w:val="0"/>
        </w:rPr>
      </w:pPr>
      <w:r>
        <w:rPr>
          <w:rFonts w:hint="eastAsia"/>
          <w:kern w:val="0"/>
        </w:rPr>
        <w:t>实时监控中如果门磁信号变化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会将所有门当前状态自动发送到客户端</w:t>
      </w:r>
      <w:r>
        <w:rPr>
          <w:rFonts w:hint="eastAsia"/>
          <w:kern w:val="0"/>
        </w:rPr>
        <w:t>.</w:t>
      </w:r>
    </w:p>
    <w:p w:rsidR="0013760F" w:rsidRDefault="0013760F" w:rsidP="0013760F">
      <w:pPr>
        <w:ind w:firstLineChars="300" w:firstLine="630"/>
        <w:rPr>
          <w:kern w:val="0"/>
        </w:rPr>
      </w:pPr>
    </w:p>
    <w:p w:rsidR="0013760F" w:rsidRDefault="0013760F" w:rsidP="0013760F">
      <w:pPr>
        <w:ind w:firstLineChars="300" w:firstLine="630"/>
        <w:rPr>
          <w:kern w:val="0"/>
        </w:rPr>
      </w:pPr>
      <w:r>
        <w:rPr>
          <w:rFonts w:hint="eastAsia"/>
          <w:kern w:val="0"/>
        </w:rPr>
        <w:t>刷卡或非刷卡信息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与软件实时监控的一致</w:t>
      </w:r>
      <w:r>
        <w:rPr>
          <w:rFonts w:hint="eastAsia"/>
          <w:kern w:val="0"/>
        </w:rPr>
        <w:t>):</w:t>
      </w:r>
    </w:p>
    <w:p w:rsidR="0013760F" w:rsidRPr="00AF6292" w:rsidRDefault="0013760F" w:rsidP="0013760F">
      <w:pPr>
        <w:ind w:firstLine="420"/>
        <w:rPr>
          <w:kern w:val="0"/>
        </w:rPr>
      </w:pPr>
      <w:r w:rsidRPr="00AF6292">
        <w:rPr>
          <w:rFonts w:hint="eastAsia"/>
          <w:kern w:val="0"/>
        </w:rPr>
        <w:t>刷卡记录示例</w:t>
      </w:r>
      <w:r w:rsidRPr="00AF6292">
        <w:rPr>
          <w:rFonts w:hint="eastAsia"/>
          <w:kern w:val="0"/>
        </w:rPr>
        <w:t>:</w:t>
      </w:r>
    </w:p>
    <w:p w:rsidR="0013760F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 w:rsidRPr="00AF6292">
        <w:rPr>
          <w:rFonts w:ascii="新宋体" w:hAnsi="新宋体" w:cs="新宋体"/>
          <w:kern w:val="0"/>
          <w:sz w:val="19"/>
          <w:szCs w:val="19"/>
        </w:rPr>
        <w:t>Rec: 0d4d1c53000000b7C1DC120100000000A41E6E7410900000</w:t>
      </w:r>
    </w:p>
    <w:p w:rsidR="0013760F" w:rsidRPr="00AF6292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 w:rsidRPr="00C939B6">
        <w:rPr>
          <w:rFonts w:ascii="新宋体" w:hAnsi="新宋体" w:cs="新宋体"/>
          <w:kern w:val="0"/>
          <w:sz w:val="19"/>
          <w:szCs w:val="19"/>
        </w:rPr>
        <w:t>ReasonNo</w:t>
      </w:r>
      <w:r>
        <w:rPr>
          <w:rFonts w:ascii="新宋体" w:hAnsi="新宋体" w:cs="新宋体" w:hint="eastAsia"/>
          <w:kern w:val="0"/>
          <w:sz w:val="19"/>
          <w:szCs w:val="19"/>
        </w:rPr>
        <w:t>: 6</w:t>
      </w:r>
    </w:p>
    <w:p w:rsidR="0013760F" w:rsidRPr="00AF6292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 w:rsidRPr="00AF6292">
        <w:rPr>
          <w:rFonts w:ascii="新宋体" w:hAnsi="新宋体" w:cs="新宋体" w:hint="eastAsia"/>
          <w:kern w:val="0"/>
          <w:sz w:val="19"/>
          <w:szCs w:val="19"/>
        </w:rPr>
        <w:t>卡号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>: 18013377</w:t>
      </w:r>
    </w:p>
    <w:p w:rsidR="0013760F" w:rsidRPr="00AF6292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 w:rsidRPr="00AF6292">
        <w:rPr>
          <w:rFonts w:ascii="新宋体" w:hAnsi="新宋体" w:cs="新宋体" w:hint="eastAsia"/>
          <w:kern w:val="0"/>
          <w:sz w:val="19"/>
          <w:szCs w:val="19"/>
        </w:rPr>
        <w:t>工号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>: 1</w:t>
      </w:r>
    </w:p>
    <w:p w:rsidR="0013760F" w:rsidRPr="00AF6292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 w:rsidRPr="00AF6292">
        <w:rPr>
          <w:rFonts w:ascii="新宋体" w:hAnsi="新宋体" w:cs="新宋体" w:hint="eastAsia"/>
          <w:kern w:val="0"/>
          <w:sz w:val="19"/>
          <w:szCs w:val="19"/>
        </w:rPr>
        <w:t>姓名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>: N18013377</w:t>
      </w:r>
    </w:p>
    <w:p w:rsidR="0013760F" w:rsidRPr="00AF6292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 w:rsidRPr="00AF6292">
        <w:rPr>
          <w:rFonts w:ascii="新宋体" w:hAnsi="新宋体" w:cs="新宋体" w:hint="eastAsia"/>
          <w:kern w:val="0"/>
          <w:sz w:val="19"/>
          <w:szCs w:val="19"/>
        </w:rPr>
        <w:t>部门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 xml:space="preserve">: </w:t>
      </w:r>
    </w:p>
    <w:p w:rsidR="0013760F" w:rsidRPr="00AF6292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 w:rsidRPr="00AF6292">
        <w:rPr>
          <w:rFonts w:ascii="新宋体" w:hAnsi="新宋体" w:cs="新宋体" w:hint="eastAsia"/>
          <w:kern w:val="0"/>
          <w:sz w:val="19"/>
          <w:szCs w:val="19"/>
        </w:rPr>
        <w:t>时间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 xml:space="preserve">: 2015-05-04 14:35:28 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>星期一</w:t>
      </w:r>
    </w:p>
    <w:p w:rsidR="0013760F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 w:rsidRPr="00AF6292">
        <w:rPr>
          <w:rFonts w:ascii="新宋体" w:hAnsi="新宋体" w:cs="新宋体" w:hint="eastAsia"/>
          <w:kern w:val="0"/>
          <w:sz w:val="19"/>
          <w:szCs w:val="19"/>
        </w:rPr>
        <w:t>地点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>: m001-1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>号</w:t>
      </w:r>
    </w:p>
    <w:p w:rsidR="0013760F" w:rsidRPr="00AF6292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>
        <w:rPr>
          <w:rFonts w:ascii="新宋体" w:hAnsi="新宋体" w:cs="新宋体" w:hint="eastAsia"/>
          <w:kern w:val="0"/>
          <w:sz w:val="19"/>
          <w:szCs w:val="19"/>
        </w:rPr>
        <w:t>进出</w:t>
      </w:r>
      <w:r>
        <w:rPr>
          <w:rFonts w:ascii="新宋体" w:hAnsi="新宋体" w:cs="新宋体" w:hint="eastAsia"/>
          <w:kern w:val="0"/>
          <w:sz w:val="19"/>
          <w:szCs w:val="19"/>
        </w:rPr>
        <w:t xml:space="preserve">: 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>进门</w:t>
      </w:r>
    </w:p>
    <w:p w:rsidR="0013760F" w:rsidRPr="00AF6292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 w:rsidRPr="00AF6292">
        <w:rPr>
          <w:rFonts w:ascii="新宋体" w:hAnsi="新宋体" w:cs="新宋体" w:hint="eastAsia"/>
          <w:kern w:val="0"/>
          <w:sz w:val="19"/>
          <w:szCs w:val="19"/>
        </w:rPr>
        <w:t>状态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 xml:space="preserve">: 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>刷卡禁止通过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 xml:space="preserve">: 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>没有权限</w:t>
      </w:r>
    </w:p>
    <w:p w:rsidR="0013760F" w:rsidRPr="00AF6292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要启用门磁按钮事件记录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启用报警功能才会有如下相关信息</w:t>
      </w:r>
      <w:r>
        <w:rPr>
          <w:rFonts w:hint="eastAsia"/>
          <w:kern w:val="0"/>
        </w:rPr>
        <w:t>)</w:t>
      </w:r>
    </w:p>
    <w:p w:rsidR="0013760F" w:rsidRPr="00AF6292" w:rsidRDefault="0013760F" w:rsidP="0013760F">
      <w:pPr>
        <w:ind w:firstLine="420"/>
        <w:rPr>
          <w:kern w:val="0"/>
        </w:rPr>
      </w:pPr>
      <w:r w:rsidRPr="00AF6292">
        <w:rPr>
          <w:rFonts w:hint="eastAsia"/>
          <w:kern w:val="0"/>
        </w:rPr>
        <w:t>非刷卡记录</w:t>
      </w:r>
      <w:r w:rsidRPr="00AF6292">
        <w:rPr>
          <w:rFonts w:hint="eastAsia"/>
          <w:kern w:val="0"/>
        </w:rPr>
        <w:t>(</w:t>
      </w:r>
      <w:r w:rsidRPr="00AF6292">
        <w:rPr>
          <w:rFonts w:hint="eastAsia"/>
          <w:kern w:val="0"/>
        </w:rPr>
        <w:t>包括门磁</w:t>
      </w:r>
      <w:r w:rsidRPr="00AF6292">
        <w:rPr>
          <w:rFonts w:hint="eastAsia"/>
          <w:kern w:val="0"/>
        </w:rPr>
        <w:t xml:space="preserve">, </w:t>
      </w:r>
      <w:r w:rsidRPr="00AF6292">
        <w:rPr>
          <w:rFonts w:hint="eastAsia"/>
          <w:kern w:val="0"/>
        </w:rPr>
        <w:t>按钮</w:t>
      </w:r>
      <w:r w:rsidRPr="00AF6292">
        <w:rPr>
          <w:rFonts w:hint="eastAsia"/>
          <w:kern w:val="0"/>
        </w:rPr>
        <w:t xml:space="preserve">, </w:t>
      </w:r>
      <w:r w:rsidRPr="00AF6292">
        <w:rPr>
          <w:rFonts w:hint="eastAsia"/>
          <w:kern w:val="0"/>
        </w:rPr>
        <w:t>报警事件</w:t>
      </w:r>
      <w:r w:rsidRPr="00AF6292">
        <w:rPr>
          <w:rFonts w:hint="eastAsia"/>
          <w:kern w:val="0"/>
        </w:rPr>
        <w:t xml:space="preserve">, </w:t>
      </w:r>
      <w:r w:rsidRPr="00AF6292">
        <w:rPr>
          <w:rFonts w:hint="eastAsia"/>
          <w:kern w:val="0"/>
        </w:rPr>
        <w:t>远程开门等</w:t>
      </w:r>
      <w:r w:rsidRPr="00AF6292">
        <w:rPr>
          <w:rFonts w:hint="eastAsia"/>
          <w:kern w:val="0"/>
        </w:rPr>
        <w:t>).</w:t>
      </w:r>
      <w:r>
        <w:rPr>
          <w:rFonts w:hint="eastAsia"/>
          <w:kern w:val="0"/>
        </w:rPr>
        <w:t xml:space="preserve"> </w:t>
      </w:r>
      <w:r w:rsidRPr="00AF6292">
        <w:rPr>
          <w:rFonts w:hint="eastAsia"/>
          <w:kern w:val="0"/>
        </w:rPr>
        <w:t>示例</w:t>
      </w:r>
      <w:r w:rsidRPr="00AF6292">
        <w:rPr>
          <w:rFonts w:hint="eastAsia"/>
          <w:kern w:val="0"/>
        </w:rPr>
        <w:t>:</w:t>
      </w:r>
    </w:p>
    <w:p w:rsidR="0013760F" w:rsidRPr="00AF6292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 w:rsidRPr="00AF6292">
        <w:rPr>
          <w:rFonts w:ascii="新宋体" w:hAnsi="新宋体" w:cs="新宋体"/>
          <w:kern w:val="0"/>
          <w:sz w:val="19"/>
          <w:szCs w:val="19"/>
        </w:rPr>
        <w:t>Rec: 0d4d1c53000000ec0700000000000000A41E547612800000</w:t>
      </w:r>
    </w:p>
    <w:p w:rsidR="0013760F" w:rsidRPr="00AF6292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 w:rsidRPr="00C939B6">
        <w:rPr>
          <w:rFonts w:ascii="新宋体" w:hAnsi="新宋体" w:cs="新宋体"/>
          <w:kern w:val="0"/>
          <w:sz w:val="19"/>
          <w:szCs w:val="19"/>
        </w:rPr>
        <w:t>ReasonNo</w:t>
      </w:r>
      <w:r>
        <w:rPr>
          <w:rFonts w:ascii="新宋体" w:hAnsi="新宋体" w:cs="新宋体" w:hint="eastAsia"/>
          <w:kern w:val="0"/>
          <w:sz w:val="19"/>
          <w:szCs w:val="19"/>
        </w:rPr>
        <w:t>: 33</w:t>
      </w:r>
    </w:p>
    <w:p w:rsidR="0013760F" w:rsidRPr="00AF6292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 w:rsidRPr="00AF6292">
        <w:rPr>
          <w:rFonts w:ascii="新宋体" w:hAnsi="新宋体" w:cs="新宋体" w:hint="eastAsia"/>
          <w:kern w:val="0"/>
          <w:sz w:val="19"/>
          <w:szCs w:val="19"/>
        </w:rPr>
        <w:t>时间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 xml:space="preserve">: 2015-05-04 14:50:40 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>星期一</w:t>
      </w:r>
    </w:p>
    <w:p w:rsidR="0013760F" w:rsidRPr="00AF6292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 w:rsidRPr="00AF6292">
        <w:rPr>
          <w:rFonts w:ascii="新宋体" w:hAnsi="新宋体" w:cs="新宋体" w:hint="eastAsia"/>
          <w:kern w:val="0"/>
          <w:sz w:val="19"/>
          <w:szCs w:val="19"/>
        </w:rPr>
        <w:t>地点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>: m001-1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>号</w:t>
      </w:r>
    </w:p>
    <w:p w:rsidR="0013760F" w:rsidRDefault="0013760F" w:rsidP="0013760F">
      <w:pPr>
        <w:autoSpaceDE w:val="0"/>
        <w:autoSpaceDN w:val="0"/>
        <w:adjustRightInd w:val="0"/>
        <w:ind w:firstLine="380"/>
        <w:jc w:val="left"/>
        <w:rPr>
          <w:rFonts w:ascii="新宋体" w:hAnsi="新宋体" w:cs="新宋体"/>
          <w:kern w:val="0"/>
          <w:sz w:val="19"/>
          <w:szCs w:val="19"/>
        </w:rPr>
      </w:pPr>
      <w:r w:rsidRPr="00AF6292">
        <w:rPr>
          <w:rFonts w:ascii="新宋体" w:hAnsi="新宋体" w:cs="新宋体" w:hint="eastAsia"/>
          <w:kern w:val="0"/>
          <w:sz w:val="19"/>
          <w:szCs w:val="19"/>
        </w:rPr>
        <w:t>状态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 xml:space="preserve">: 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>按钮不开门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 xml:space="preserve">: </w:t>
      </w:r>
      <w:r w:rsidRPr="00AF6292">
        <w:rPr>
          <w:rFonts w:ascii="新宋体" w:hAnsi="新宋体" w:cs="新宋体" w:hint="eastAsia"/>
          <w:kern w:val="0"/>
          <w:sz w:val="19"/>
          <w:szCs w:val="19"/>
        </w:rPr>
        <w:t>互锁</w:t>
      </w:r>
    </w:p>
    <w:p w:rsidR="0013760F" w:rsidRDefault="0013760F" w:rsidP="0013760F">
      <w:pPr>
        <w:ind w:firstLine="420"/>
      </w:pPr>
    </w:p>
    <w:p w:rsidR="0013760F" w:rsidRDefault="0013760F" w:rsidP="0013760F">
      <w:pPr>
        <w:ind w:firstLine="420"/>
      </w:pPr>
      <w:r>
        <w:rPr>
          <w:rFonts w:hint="eastAsia"/>
        </w:rPr>
        <w:lastRenderedPageBreak/>
        <w:t>说明</w:t>
      </w:r>
      <w:r>
        <w:rPr>
          <w:rFonts w:hint="eastAsia"/>
        </w:rPr>
        <w:t>:</w:t>
      </w:r>
    </w:p>
    <w:p w:rsidR="0013760F" w:rsidRDefault="0013760F" w:rsidP="0013760F">
      <w:pPr>
        <w:ind w:firstLine="420"/>
      </w:pPr>
      <w:r w:rsidRPr="006851D3">
        <w:rPr>
          <w:rFonts w:hint="eastAsia"/>
        </w:rPr>
        <w:t xml:space="preserve">Rec: 0d4d1c53000000b7C1DC120100000000A41E6E7410900000 </w:t>
      </w:r>
      <w:r w:rsidRPr="006851D3">
        <w:rPr>
          <w:rFonts w:hint="eastAsia"/>
        </w:rPr>
        <w:t>这行表示记录的原始数据</w:t>
      </w:r>
      <w:r w:rsidRPr="006851D3">
        <w:rPr>
          <w:rFonts w:hint="eastAsia"/>
        </w:rPr>
        <w:t xml:space="preserve">, </w:t>
      </w:r>
      <w:r w:rsidRPr="006851D3">
        <w:rPr>
          <w:rFonts w:hint="eastAsia"/>
        </w:rPr>
        <w:t>可以作为唯一标识</w:t>
      </w:r>
      <w:r w:rsidRPr="006851D3">
        <w:rPr>
          <w:rFonts w:hint="eastAsia"/>
        </w:rPr>
        <w:t xml:space="preserve">.  </w:t>
      </w:r>
      <w:r w:rsidRPr="006851D3">
        <w:rPr>
          <w:rFonts w:hint="eastAsia"/>
        </w:rPr>
        <w:t>如果相同则表示重复记录</w:t>
      </w:r>
    </w:p>
    <w:p w:rsidR="0013760F" w:rsidRDefault="0013760F" w:rsidP="0013760F">
      <w:pPr>
        <w:ind w:firstLine="420"/>
      </w:pP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所有门当前状态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首行以</w:t>
      </w:r>
      <w:r>
        <w:rPr>
          <w:rFonts w:hint="eastAsia"/>
          <w:kern w:val="0"/>
        </w:rPr>
        <w:t>"DoorStatus"</w:t>
      </w:r>
      <w:r>
        <w:rPr>
          <w:rFonts w:hint="eastAsia"/>
          <w:kern w:val="0"/>
        </w:rPr>
        <w:t>开头</w:t>
      </w:r>
    </w:p>
    <w:p w:rsidR="0013760F" w:rsidRDefault="0013760F" w:rsidP="0013760F">
      <w:pPr>
        <w:ind w:firstLine="420"/>
      </w:pPr>
      <w:r>
        <w:rPr>
          <w:rFonts w:hint="eastAsia"/>
        </w:rPr>
        <w:t>以</w:t>
      </w:r>
      <w:r>
        <w:rPr>
          <w:rFonts w:hint="eastAsia"/>
        </w:rPr>
        <w:t xml:space="preserve"> "</w:t>
      </w:r>
      <w:r>
        <w:rPr>
          <w:rFonts w:hint="eastAsia"/>
        </w:rPr>
        <w:t>门名称</w:t>
      </w:r>
      <w:r>
        <w:rPr>
          <w:rFonts w:hint="eastAsia"/>
        </w:rPr>
        <w:t>" + "</w:t>
      </w:r>
      <w:r>
        <w:rPr>
          <w:rFonts w:hint="eastAsia"/>
        </w:rPr>
        <w:t>逗号作间隔符</w:t>
      </w:r>
      <w:r>
        <w:rPr>
          <w:rFonts w:hint="eastAsia"/>
        </w:rPr>
        <w:t>" + "</w:t>
      </w:r>
      <w:r>
        <w:rPr>
          <w:rFonts w:hint="eastAsia"/>
        </w:rPr>
        <w:t>门状态</w:t>
      </w:r>
      <w:r>
        <w:rPr>
          <w:rFonts w:hint="eastAsia"/>
        </w:rPr>
        <w:t>"+ "</w:t>
      </w:r>
      <w:r>
        <w:rPr>
          <w:rFonts w:hint="eastAsia"/>
        </w:rPr>
        <w:t>逗号作间隔符</w:t>
      </w:r>
      <w:r>
        <w:rPr>
          <w:rFonts w:hint="eastAsia"/>
        </w:rPr>
        <w:t>" +"</w:t>
      </w:r>
      <w:r>
        <w:rPr>
          <w:rFonts w:hint="eastAsia"/>
        </w:rPr>
        <w:t>代码</w:t>
      </w:r>
      <w:r>
        <w:rPr>
          <w:rFonts w:hint="eastAsia"/>
        </w:rPr>
        <w:t xml:space="preserve">" </w:t>
      </w:r>
      <w:r>
        <w:rPr>
          <w:rFonts w:hint="eastAsia"/>
        </w:rPr>
        <w:t>来发送</w:t>
      </w:r>
      <w:r>
        <w:rPr>
          <w:rFonts w:hint="eastAsia"/>
        </w:rPr>
        <w:t>...  [</w:t>
      </w:r>
      <w:r>
        <w:rPr>
          <w:rFonts w:hint="eastAsia"/>
        </w:rPr>
        <w:t>门状态分为三种</w:t>
      </w:r>
      <w:r>
        <w:rPr>
          <w:rFonts w:hint="eastAsia"/>
        </w:rPr>
        <w:t xml:space="preserve">: </w:t>
      </w:r>
      <w:r>
        <w:rPr>
          <w:rFonts w:hint="eastAsia"/>
        </w:rPr>
        <w:t>打开</w:t>
      </w:r>
      <w:r>
        <w:rPr>
          <w:rFonts w:hint="eastAsia"/>
        </w:rPr>
        <w:t xml:space="preserve">, </w:t>
      </w:r>
      <w:r>
        <w:rPr>
          <w:rFonts w:hint="eastAsia"/>
        </w:rPr>
        <w:t>关闭</w:t>
      </w:r>
      <w:r>
        <w:rPr>
          <w:rFonts w:hint="eastAsia"/>
        </w:rPr>
        <w:t xml:space="preserve">, </w:t>
      </w:r>
      <w:r>
        <w:rPr>
          <w:rFonts w:hint="eastAsia"/>
        </w:rPr>
        <w:t>通信不上</w:t>
      </w:r>
      <w:r>
        <w:rPr>
          <w:rFonts w:hint="eastAsia"/>
        </w:rPr>
        <w:t xml:space="preserve">]  </w:t>
      </w:r>
    </w:p>
    <w:p w:rsidR="0013760F" w:rsidRDefault="0013760F" w:rsidP="0013760F">
      <w:pPr>
        <w:ind w:firstLine="420"/>
      </w:pPr>
      <w:r>
        <w:rPr>
          <w:rFonts w:hint="eastAsia"/>
        </w:rPr>
        <w:t>代码</w:t>
      </w:r>
      <w:r>
        <w:rPr>
          <w:rFonts w:hint="eastAsia"/>
        </w:rPr>
        <w:t>: 0</w:t>
      </w:r>
      <w:r>
        <w:rPr>
          <w:rFonts w:hint="eastAsia"/>
        </w:rPr>
        <w:t>表示通信不上</w:t>
      </w:r>
      <w:r>
        <w:rPr>
          <w:rFonts w:hint="eastAsia"/>
        </w:rPr>
        <w:t>,  1</w:t>
      </w:r>
      <w:r>
        <w:rPr>
          <w:rFonts w:hint="eastAsia"/>
        </w:rPr>
        <w:t>表示门打开</w:t>
      </w:r>
      <w:r>
        <w:rPr>
          <w:rFonts w:hint="eastAsia"/>
        </w:rPr>
        <w:t>, 2</w:t>
      </w:r>
      <w:r>
        <w:rPr>
          <w:rFonts w:hint="eastAsia"/>
        </w:rPr>
        <w:t>表示门关闭</w:t>
      </w:r>
    </w:p>
    <w:p w:rsidR="0013760F" w:rsidRDefault="0013760F" w:rsidP="0013760F">
      <w:pPr>
        <w:ind w:firstLine="420"/>
      </w:pPr>
      <w:r>
        <w:rPr>
          <w:rFonts w:hint="eastAsia"/>
        </w:rPr>
        <w:t>示例</w:t>
      </w:r>
      <w:r>
        <w:rPr>
          <w:rFonts w:hint="eastAsia"/>
        </w:rPr>
        <w:t>:</w:t>
      </w:r>
    </w:p>
    <w:p w:rsidR="0013760F" w:rsidRDefault="0013760F" w:rsidP="0013760F">
      <w:pPr>
        <w:ind w:firstLine="420"/>
      </w:pPr>
      <w:r>
        <w:rPr>
          <w:rFonts w:hint="eastAsia"/>
        </w:rPr>
        <w:t>DoorStatus</w:t>
      </w:r>
    </w:p>
    <w:p w:rsidR="0013760F" w:rsidRDefault="0013760F" w:rsidP="0013760F">
      <w:pPr>
        <w:ind w:firstLine="420"/>
      </w:pPr>
      <w:r>
        <w:rPr>
          <w:rFonts w:hint="eastAsia"/>
        </w:rPr>
        <w:t>大门</w:t>
      </w:r>
      <w:r>
        <w:rPr>
          <w:rFonts w:hint="eastAsia"/>
        </w:rPr>
        <w:t>,</w:t>
      </w:r>
      <w:r>
        <w:rPr>
          <w:rFonts w:hint="eastAsia"/>
        </w:rPr>
        <w:t>打开</w:t>
      </w:r>
      <w:r>
        <w:rPr>
          <w:rFonts w:hint="eastAsia"/>
        </w:rPr>
        <w:t>,1</w:t>
      </w:r>
    </w:p>
    <w:p w:rsidR="0013760F" w:rsidRDefault="0013760F" w:rsidP="0013760F">
      <w:pPr>
        <w:ind w:firstLine="420"/>
      </w:pPr>
      <w:r>
        <w:rPr>
          <w:rFonts w:hint="eastAsia"/>
        </w:rPr>
        <w:t>办公室</w:t>
      </w:r>
      <w:r>
        <w:rPr>
          <w:rFonts w:hint="eastAsia"/>
        </w:rPr>
        <w:t>,</w:t>
      </w:r>
      <w:r>
        <w:rPr>
          <w:rFonts w:hint="eastAsia"/>
        </w:rPr>
        <w:t>关闭</w:t>
      </w:r>
      <w:r>
        <w:rPr>
          <w:rFonts w:hint="eastAsia"/>
        </w:rPr>
        <w:t>,2</w:t>
      </w:r>
    </w:p>
    <w:p w:rsidR="0013760F" w:rsidRDefault="0013760F" w:rsidP="0013760F">
      <w:pPr>
        <w:ind w:firstLine="420"/>
      </w:pPr>
      <w:r>
        <w:rPr>
          <w:rFonts w:hint="eastAsia"/>
        </w:rPr>
        <w:t>仓库</w:t>
      </w:r>
      <w:r>
        <w:rPr>
          <w:rFonts w:hint="eastAsia"/>
        </w:rPr>
        <w:t>,</w:t>
      </w:r>
      <w:r>
        <w:rPr>
          <w:rFonts w:hint="eastAsia"/>
        </w:rPr>
        <w:t>通信不上</w:t>
      </w:r>
      <w:r>
        <w:rPr>
          <w:rFonts w:hint="eastAsia"/>
        </w:rPr>
        <w:t>,0</w:t>
      </w:r>
    </w:p>
    <w:p w:rsidR="0013760F" w:rsidRDefault="0013760F" w:rsidP="0013760F">
      <w:pPr>
        <w:ind w:firstLineChars="300" w:firstLine="630"/>
        <w:rPr>
          <w:kern w:val="0"/>
        </w:rPr>
      </w:pPr>
    </w:p>
    <w:p w:rsidR="0013760F" w:rsidRDefault="0013760F" w:rsidP="0013760F">
      <w:pPr>
        <w:ind w:firstLineChars="300" w:firstLine="630"/>
        <w:rPr>
          <w:kern w:val="0"/>
        </w:rPr>
      </w:pP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 xml:space="preserve">d. </w:t>
      </w:r>
      <w:r>
        <w:rPr>
          <w:rFonts w:hint="eastAsia"/>
          <w:kern w:val="0"/>
        </w:rPr>
        <w:t>发送指令</w:t>
      </w:r>
      <w:r>
        <w:rPr>
          <w:rFonts w:hint="eastAsia"/>
          <w:kern w:val="0"/>
        </w:rPr>
        <w:t xml:space="preserve">:  </w:t>
      </w:r>
      <w:r>
        <w:rPr>
          <w:kern w:val="0"/>
        </w:rPr>
        <w:t xml:space="preserve">N3000 </w:t>
      </w:r>
      <w:r w:rsidRPr="00081F45">
        <w:rPr>
          <w:kern w:val="0"/>
        </w:rPr>
        <w:t>-USER "abc" -PASSWORD "123"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</w:t>
      </w:r>
      <w:r>
        <w:rPr>
          <w:kern w:val="0"/>
        </w:rPr>
        <w:t>-</w:t>
      </w:r>
      <w:r>
        <w:rPr>
          <w:rFonts w:hint="eastAsia"/>
          <w:kern w:val="0"/>
        </w:rPr>
        <w:t>不同的指令参数</w:t>
      </w:r>
    </w:p>
    <w:p w:rsidR="0013760F" w:rsidRDefault="0013760F" w:rsidP="0013760F">
      <w:pPr>
        <w:ind w:firstLineChars="350" w:firstLine="735"/>
        <w:rPr>
          <w:kern w:val="0"/>
        </w:rPr>
      </w:pP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直接注明用户名和密码</w:t>
      </w:r>
      <w:r>
        <w:rPr>
          <w:rFonts w:hint="eastAsia"/>
          <w:kern w:val="0"/>
        </w:rPr>
        <w:t>)</w:t>
      </w:r>
    </w:p>
    <w:p w:rsidR="0013760F" w:rsidRDefault="0013760F" w:rsidP="0013760F">
      <w:pPr>
        <w:ind w:firstLineChars="350" w:firstLine="735"/>
        <w:rPr>
          <w:kern w:val="0"/>
        </w:rPr>
      </w:pPr>
    </w:p>
    <w:p w:rsidR="0013760F" w:rsidRDefault="0013760F" w:rsidP="0013760F">
      <w:pPr>
        <w:numPr>
          <w:ilvl w:val="0"/>
          <w:numId w:val="5"/>
        </w:numPr>
        <w:rPr>
          <w:kern w:val="0"/>
        </w:rPr>
      </w:pPr>
      <w:r>
        <w:rPr>
          <w:rFonts w:hint="eastAsia"/>
          <w:kern w:val="0"/>
        </w:rPr>
        <w:t>使用</w:t>
      </w:r>
      <w:r>
        <w:rPr>
          <w:rFonts w:hint="eastAsia"/>
          <w:kern w:val="0"/>
        </w:rPr>
        <w:t xml:space="preserve"> NetAssist.exe</w:t>
      </w:r>
      <w:r>
        <w:rPr>
          <w:rFonts w:hint="eastAsia"/>
          <w:kern w:val="0"/>
        </w:rPr>
        <w:t>工具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测试如下</w:t>
      </w:r>
      <w:r>
        <w:rPr>
          <w:rFonts w:hint="eastAsia"/>
          <w:kern w:val="0"/>
        </w:rPr>
        <w:t>: [</w:t>
      </w:r>
      <w:r>
        <w:rPr>
          <w:rFonts w:hint="eastAsia"/>
          <w:kern w:val="0"/>
        </w:rPr>
        <w:t>注意</w:t>
      </w:r>
      <w:r>
        <w:rPr>
          <w:rFonts w:hint="eastAsia"/>
          <w:kern w:val="0"/>
        </w:rPr>
        <w:t xml:space="preserve"> NetAssist.exe </w:t>
      </w:r>
      <w:r>
        <w:rPr>
          <w:rFonts w:hint="eastAsia"/>
          <w:kern w:val="0"/>
        </w:rPr>
        <w:t>只支持</w:t>
      </w:r>
      <w:r>
        <w:rPr>
          <w:rFonts w:hint="eastAsia"/>
          <w:kern w:val="0"/>
        </w:rPr>
        <w:t xml:space="preserve"> GB2312</w:t>
      </w:r>
      <w:r>
        <w:rPr>
          <w:rFonts w:hint="eastAsia"/>
          <w:kern w:val="0"/>
        </w:rPr>
        <w:t>信息编码</w:t>
      </w:r>
      <w:r>
        <w:rPr>
          <w:rFonts w:hint="eastAsia"/>
          <w:kern w:val="0"/>
        </w:rPr>
        <w:t>]</w:t>
      </w:r>
    </w:p>
    <w:p w:rsidR="0013760F" w:rsidRDefault="0013760F" w:rsidP="0013760F">
      <w:pPr>
        <w:ind w:left="780"/>
        <w:rPr>
          <w:kern w:val="0"/>
        </w:rPr>
      </w:pP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选择</w:t>
      </w:r>
      <w:r>
        <w:rPr>
          <w:rFonts w:hint="eastAsia"/>
          <w:kern w:val="0"/>
        </w:rPr>
        <w:t xml:space="preserve"> TCP Client</w:t>
      </w:r>
      <w:r>
        <w:rPr>
          <w:rFonts w:hint="eastAsia"/>
          <w:kern w:val="0"/>
        </w:rPr>
        <w:t>方式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端口为</w:t>
      </w:r>
      <w:r>
        <w:rPr>
          <w:rFonts w:hint="eastAsia"/>
          <w:kern w:val="0"/>
        </w:rPr>
        <w:t xml:space="preserve"> 60006)</w:t>
      </w:r>
    </w:p>
    <w:p w:rsidR="0013760F" w:rsidRDefault="00FE3AD8" w:rsidP="0013760F">
      <w:pPr>
        <w:ind w:firstLineChars="300" w:firstLine="630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5267325" cy="4619625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60F" w:rsidRDefault="0013760F" w:rsidP="0013760F">
      <w:pPr>
        <w:ind w:firstLineChars="300" w:firstLine="630"/>
        <w:rPr>
          <w:kern w:val="0"/>
        </w:rPr>
      </w:pPr>
    </w:p>
    <w:p w:rsidR="0013760F" w:rsidRDefault="0013760F" w:rsidP="0013760F">
      <w:pPr>
        <w:ind w:firstLineChars="300" w:firstLine="630"/>
        <w:rPr>
          <w:kern w:val="0"/>
        </w:rPr>
      </w:pPr>
      <w:r>
        <w:rPr>
          <w:rFonts w:hint="eastAsia"/>
          <w:kern w:val="0"/>
        </w:rPr>
        <w:t>点</w:t>
      </w:r>
      <w:r>
        <w:rPr>
          <w:rFonts w:hint="eastAsia"/>
          <w:kern w:val="0"/>
        </w:rPr>
        <w:t>"</w:t>
      </w:r>
      <w:r>
        <w:rPr>
          <w:rFonts w:hint="eastAsia"/>
          <w:kern w:val="0"/>
        </w:rPr>
        <w:t>连接</w:t>
      </w:r>
      <w:r>
        <w:rPr>
          <w:rFonts w:hint="eastAsia"/>
          <w:kern w:val="0"/>
        </w:rPr>
        <w:t xml:space="preserve">" , </w:t>
      </w:r>
      <w:r>
        <w:rPr>
          <w:rFonts w:hint="eastAsia"/>
          <w:kern w:val="0"/>
        </w:rPr>
        <w:t>然后输入如下指令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远程开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  <w:r w:rsidRPr="00161841">
        <w:t>"m0</w:t>
      </w:r>
      <w:r w:rsidRPr="00161841">
        <w:rPr>
          <w:rFonts w:hint="eastAsia"/>
        </w:rPr>
        <w:t>01</w:t>
      </w:r>
      <w:r w:rsidRPr="00161841">
        <w:t>-1</w:t>
      </w:r>
      <w:r w:rsidRPr="00161841">
        <w:t>号</w:t>
      </w:r>
      <w:r w:rsidRPr="00161841">
        <w:t>"</w:t>
      </w:r>
      <w:r>
        <w:rPr>
          <w:rFonts w:hint="eastAsia"/>
        </w:rPr>
        <w:t>)</w:t>
      </w:r>
    </w:p>
    <w:p w:rsidR="0013760F" w:rsidRDefault="0013760F" w:rsidP="0013760F">
      <w:pPr>
        <w:ind w:firstLineChars="300" w:firstLine="630"/>
      </w:pPr>
      <w:r>
        <w:rPr>
          <w:rFonts w:hint="eastAsia"/>
        </w:rPr>
        <w:t>N</w:t>
      </w:r>
      <w:r w:rsidRPr="00161841">
        <w:t xml:space="preserve">3000 </w:t>
      </w:r>
      <w:r>
        <w:t>-USER "abc" -PASSWORD "123"</w:t>
      </w:r>
      <w:r>
        <w:rPr>
          <w:kern w:val="0"/>
        </w:rPr>
        <w:t xml:space="preserve"> </w:t>
      </w:r>
      <w:r w:rsidRPr="00161841">
        <w:t>-</w:t>
      </w:r>
      <w:r>
        <w:rPr>
          <w:rFonts w:hint="eastAsia"/>
          <w:kern w:val="0"/>
        </w:rPr>
        <w:t>O</w:t>
      </w:r>
      <w:r>
        <w:rPr>
          <w:kern w:val="0"/>
        </w:rPr>
        <w:t xml:space="preserve">pen </w:t>
      </w:r>
      <w:r w:rsidRPr="00161841">
        <w:t>"m0</w:t>
      </w:r>
      <w:r w:rsidRPr="00161841">
        <w:rPr>
          <w:rFonts w:hint="eastAsia"/>
        </w:rPr>
        <w:t>01</w:t>
      </w:r>
      <w:r w:rsidRPr="00161841">
        <w:t>-1</w:t>
      </w:r>
      <w:r w:rsidRPr="00161841">
        <w:t>号</w:t>
      </w:r>
      <w:r w:rsidRPr="00161841">
        <w:t>"</w:t>
      </w:r>
    </w:p>
    <w:p w:rsidR="0013760F" w:rsidRDefault="0013760F" w:rsidP="0013760F">
      <w:pPr>
        <w:ind w:firstLineChars="300" w:firstLine="630"/>
      </w:pPr>
    </w:p>
    <w:p w:rsidR="0013760F" w:rsidRDefault="0013760F" w:rsidP="0013760F">
      <w:pPr>
        <w:ind w:firstLineChars="300" w:firstLine="630"/>
      </w:pPr>
      <w:r>
        <w:rPr>
          <w:rFonts w:hint="eastAsia"/>
        </w:rPr>
        <w:t>点发送</w:t>
      </w:r>
      <w:r>
        <w:rPr>
          <w:rFonts w:hint="eastAsia"/>
        </w:rPr>
        <w:t xml:space="preserve">, </w:t>
      </w:r>
      <w:r>
        <w:rPr>
          <w:rFonts w:hint="eastAsia"/>
        </w:rPr>
        <w:t>正常会有信息返回</w:t>
      </w:r>
    </w:p>
    <w:p w:rsidR="0013760F" w:rsidRDefault="00FE3AD8" w:rsidP="0013760F">
      <w:pPr>
        <w:ind w:firstLineChars="300" w:firstLine="630"/>
      </w:pPr>
      <w:r>
        <w:rPr>
          <w:noProof/>
        </w:rPr>
        <w:drawing>
          <wp:inline distT="0" distB="0" distL="0" distR="0">
            <wp:extent cx="5267325" cy="461962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60F" w:rsidRDefault="0013760F" w:rsidP="0013760F">
      <w:pPr>
        <w:ind w:firstLineChars="350" w:firstLine="735"/>
        <w:rPr>
          <w:kern w:val="0"/>
        </w:rPr>
      </w:pP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 xml:space="preserve">  </w:t>
      </w:r>
      <w:r>
        <w:rPr>
          <w:rFonts w:hint="eastAsia"/>
          <w:kern w:val="0"/>
        </w:rPr>
        <w:t>此时如果刷卡或开门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都会有记录自动发送到</w:t>
      </w:r>
      <w:r>
        <w:rPr>
          <w:rFonts w:hint="eastAsia"/>
          <w:kern w:val="0"/>
        </w:rPr>
        <w:t xml:space="preserve"> NetAssist.exe </w:t>
      </w:r>
      <w:r>
        <w:rPr>
          <w:rFonts w:hint="eastAsia"/>
          <w:kern w:val="0"/>
        </w:rPr>
        <w:t>软件接收到</w:t>
      </w:r>
      <w:r>
        <w:rPr>
          <w:rFonts w:hint="eastAsia"/>
          <w:kern w:val="0"/>
        </w:rPr>
        <w:t>.</w:t>
      </w:r>
    </w:p>
    <w:p w:rsidR="0020308B" w:rsidRDefault="0020308B" w:rsidP="0026687A">
      <w:pPr>
        <w:pStyle w:val="2"/>
      </w:pPr>
      <w:bookmarkStart w:id="17" w:name="_Toc423003264"/>
      <w:bookmarkStart w:id="18" w:name="_Toc7169418"/>
      <w:bookmarkStart w:id="19" w:name="_Toc423003274"/>
      <w:bookmarkStart w:id="20" w:name="_Toc7178339"/>
      <w:r>
        <w:rPr>
          <w:rFonts w:hint="eastAsia"/>
        </w:rPr>
        <w:t>上传权限</w:t>
      </w:r>
      <w:bookmarkEnd w:id="17"/>
      <w:bookmarkEnd w:id="18"/>
      <w:bookmarkEnd w:id="20"/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上传所有控制器的权限</w:t>
      </w:r>
      <w:r>
        <w:rPr>
          <w:rFonts w:hint="eastAsia"/>
          <w:kern w:val="0"/>
        </w:rPr>
        <w:t xml:space="preserve">):   </w:t>
      </w: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 xml:space="preserve">N3000 </w:t>
      </w:r>
      <w:r>
        <w:rPr>
          <w:kern w:val="0"/>
        </w:rPr>
        <w:t>-USER "abc" -PASSWORD "123"</w:t>
      </w:r>
      <w:r>
        <w:rPr>
          <w:rFonts w:hint="eastAsia"/>
          <w:kern w:val="0"/>
        </w:rPr>
        <w:t xml:space="preserve"> </w:t>
      </w:r>
      <w:r>
        <w:rPr>
          <w:kern w:val="0"/>
        </w:rPr>
        <w:t>-UploadPrivilege</w:t>
      </w:r>
    </w:p>
    <w:p w:rsidR="0020308B" w:rsidRDefault="0020308B" w:rsidP="0020308B">
      <w:pPr>
        <w:ind w:firstLine="420"/>
        <w:rPr>
          <w:kern w:val="0"/>
        </w:rPr>
      </w:pP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上传指定</w:t>
      </w:r>
      <w:r>
        <w:rPr>
          <w:rFonts w:hint="eastAsia"/>
          <w:kern w:val="0"/>
        </w:rPr>
        <w:t>SN</w:t>
      </w:r>
      <w:r>
        <w:rPr>
          <w:rFonts w:hint="eastAsia"/>
          <w:kern w:val="0"/>
        </w:rPr>
        <w:t>的控制器的权限</w:t>
      </w:r>
      <w:r>
        <w:rPr>
          <w:rFonts w:hint="eastAsia"/>
          <w:kern w:val="0"/>
        </w:rPr>
        <w:t xml:space="preserve">):   </w:t>
      </w: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 xml:space="preserve">N3000 </w:t>
      </w:r>
      <w:r>
        <w:rPr>
          <w:kern w:val="0"/>
        </w:rPr>
        <w:t>-USER "abc" -PASSWORD "123"</w:t>
      </w:r>
      <w:r>
        <w:rPr>
          <w:rFonts w:hint="eastAsia"/>
          <w:kern w:val="0"/>
        </w:rPr>
        <w:t xml:space="preserve"> </w:t>
      </w:r>
      <w:r>
        <w:rPr>
          <w:kern w:val="0"/>
        </w:rPr>
        <w:t>-UploadPrivilege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控制器</w:t>
      </w:r>
      <w:r>
        <w:rPr>
          <w:rFonts w:hint="eastAsia"/>
          <w:kern w:val="0"/>
        </w:rPr>
        <w:t>SN</w:t>
      </w:r>
    </w:p>
    <w:p w:rsidR="0020308B" w:rsidRDefault="0020308B" w:rsidP="0020308B">
      <w:pPr>
        <w:ind w:firstLine="420"/>
        <w:rPr>
          <w:kern w:val="0"/>
        </w:rPr>
      </w:pPr>
    </w:p>
    <w:p w:rsidR="0020308B" w:rsidRDefault="0020308B" w:rsidP="0026687A">
      <w:pPr>
        <w:pStyle w:val="2"/>
      </w:pPr>
      <w:bookmarkStart w:id="21" w:name="_Toc423003268"/>
      <w:bookmarkStart w:id="22" w:name="_Toc7169419"/>
      <w:bookmarkStart w:id="23" w:name="_Toc7178340"/>
      <w:r>
        <w:rPr>
          <w:rFonts w:hint="eastAsia"/>
        </w:rPr>
        <w:lastRenderedPageBreak/>
        <w:t>上传控制器基本配置</w:t>
      </w:r>
      <w:bookmarkEnd w:id="21"/>
      <w:bookmarkEnd w:id="22"/>
      <w:bookmarkEnd w:id="23"/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上传所有控制器的基本设置</w:t>
      </w:r>
      <w:r>
        <w:rPr>
          <w:rFonts w:hint="eastAsia"/>
          <w:kern w:val="0"/>
        </w:rPr>
        <w:t xml:space="preserve">):   </w:t>
      </w: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 xml:space="preserve">N3000 </w:t>
      </w:r>
      <w:r>
        <w:rPr>
          <w:kern w:val="0"/>
        </w:rPr>
        <w:t>-USER "abc" -PASSWORD "123"</w:t>
      </w:r>
      <w:r>
        <w:rPr>
          <w:rFonts w:hint="eastAsia"/>
          <w:kern w:val="0"/>
        </w:rPr>
        <w:t xml:space="preserve"> </w:t>
      </w:r>
      <w:r>
        <w:rPr>
          <w:kern w:val="0"/>
        </w:rPr>
        <w:t>-</w:t>
      </w:r>
      <w:r>
        <w:rPr>
          <w:rFonts w:hint="eastAsia"/>
          <w:kern w:val="0"/>
        </w:rPr>
        <w:t>C</w:t>
      </w:r>
      <w:r>
        <w:rPr>
          <w:kern w:val="0"/>
        </w:rPr>
        <w:t>onfigure</w:t>
      </w:r>
    </w:p>
    <w:p w:rsidR="0020308B" w:rsidRDefault="0020308B" w:rsidP="0020308B">
      <w:pPr>
        <w:ind w:firstLine="420"/>
        <w:rPr>
          <w:kern w:val="0"/>
        </w:rPr>
      </w:pP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上传指定</w:t>
      </w:r>
      <w:r>
        <w:rPr>
          <w:rFonts w:hint="eastAsia"/>
          <w:kern w:val="0"/>
        </w:rPr>
        <w:t>SN</w:t>
      </w:r>
      <w:r>
        <w:rPr>
          <w:rFonts w:hint="eastAsia"/>
          <w:kern w:val="0"/>
        </w:rPr>
        <w:t>的控制器的基本设置</w:t>
      </w:r>
      <w:r>
        <w:rPr>
          <w:rFonts w:hint="eastAsia"/>
          <w:kern w:val="0"/>
        </w:rPr>
        <w:t xml:space="preserve">):   </w:t>
      </w: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 xml:space="preserve">N3000 </w:t>
      </w:r>
      <w:r>
        <w:rPr>
          <w:kern w:val="0"/>
        </w:rPr>
        <w:t>-USER "abc" -PASSWORD "123"</w:t>
      </w:r>
      <w:r>
        <w:rPr>
          <w:rFonts w:hint="eastAsia"/>
          <w:kern w:val="0"/>
        </w:rPr>
        <w:t xml:space="preserve"> </w:t>
      </w:r>
      <w:r>
        <w:rPr>
          <w:kern w:val="0"/>
        </w:rPr>
        <w:t>-</w:t>
      </w:r>
      <w:r>
        <w:rPr>
          <w:rFonts w:hint="eastAsia"/>
          <w:kern w:val="0"/>
        </w:rPr>
        <w:t>C</w:t>
      </w:r>
      <w:r>
        <w:rPr>
          <w:kern w:val="0"/>
        </w:rPr>
        <w:t>onfigure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控制器</w:t>
      </w:r>
      <w:r>
        <w:rPr>
          <w:rFonts w:hint="eastAsia"/>
          <w:kern w:val="0"/>
        </w:rPr>
        <w:t>SN</w:t>
      </w:r>
    </w:p>
    <w:p w:rsidR="0020308B" w:rsidRPr="0020308B" w:rsidRDefault="0020308B" w:rsidP="0020308B">
      <w:pPr>
        <w:ind w:firstLine="420"/>
        <w:rPr>
          <w:kern w:val="0"/>
        </w:rPr>
      </w:pPr>
    </w:p>
    <w:p w:rsidR="0020308B" w:rsidRPr="00FE3AD8" w:rsidRDefault="0020308B" w:rsidP="0026687A">
      <w:pPr>
        <w:pStyle w:val="2"/>
      </w:pPr>
      <w:bookmarkStart w:id="24" w:name="_Toc7169420"/>
      <w:bookmarkStart w:id="25" w:name="_Toc7178341"/>
      <w:r>
        <w:rPr>
          <w:rFonts w:hint="eastAsia"/>
        </w:rPr>
        <w:t>更新单个用户权限</w:t>
      </w:r>
      <w:bookmarkEnd w:id="24"/>
      <w:bookmarkEnd w:id="25"/>
    </w:p>
    <w:p w:rsidR="0020308B" w:rsidRPr="00FE3AD8" w:rsidRDefault="0020308B" w:rsidP="0020308B">
      <w:pPr>
        <w:ind w:firstLineChars="100" w:firstLine="210"/>
        <w:rPr>
          <w:kern w:val="0"/>
        </w:rPr>
      </w:pPr>
      <w:r w:rsidRPr="004A7585">
        <w:rPr>
          <w:rFonts w:hint="eastAsia"/>
          <w:kern w:val="0"/>
        </w:rPr>
        <w:t>先在系统中添加卡号</w:t>
      </w:r>
      <w:r>
        <w:rPr>
          <w:rFonts w:hint="eastAsia"/>
        </w:rPr>
        <w:t xml:space="preserve"> </w:t>
      </w:r>
      <w:r>
        <w:t>10120554</w:t>
      </w:r>
      <w:r>
        <w:br/>
        <w:t>a.</w:t>
      </w:r>
      <w:r>
        <w:rPr>
          <w:rFonts w:hint="eastAsia"/>
        </w:rPr>
        <w:t xml:space="preserve"> </w:t>
      </w:r>
      <w:r w:rsidRPr="004A7585">
        <w:rPr>
          <w:rFonts w:hint="eastAsia"/>
          <w:kern w:val="0"/>
        </w:rPr>
        <w:t>指定卡号</w:t>
      </w:r>
      <w:r>
        <w:rPr>
          <w:rFonts w:hint="eastAsia"/>
        </w:rPr>
        <w:t xml:space="preserve"> </w:t>
      </w:r>
      <w:r w:rsidRPr="004A7585">
        <w:rPr>
          <w:rFonts w:hint="eastAsia"/>
          <w:kern w:val="0"/>
        </w:rPr>
        <w:t>和</w:t>
      </w:r>
      <w:r>
        <w:rPr>
          <w:rFonts w:hint="eastAsia"/>
        </w:rPr>
        <w:t xml:space="preserve"> </w:t>
      </w:r>
      <w:r w:rsidRPr="004A7585">
        <w:rPr>
          <w:rFonts w:hint="eastAsia"/>
          <w:kern w:val="0"/>
        </w:rPr>
        <w:t>控制器</w:t>
      </w:r>
      <w:r>
        <w:t>SN</w:t>
      </w:r>
      <w:r>
        <w:rPr>
          <w:rFonts w:hint="eastAsia"/>
        </w:rPr>
        <w:t xml:space="preserve"> </w:t>
      </w:r>
      <w:r w:rsidRPr="004A7585">
        <w:rPr>
          <w:kern w:val="0"/>
        </w:rPr>
        <w:t>(</w:t>
      </w:r>
      <w:r w:rsidRPr="004A7585">
        <w:rPr>
          <w:rFonts w:hint="eastAsia"/>
          <w:kern w:val="0"/>
        </w:rPr>
        <w:t>卡号不存在时会返回</w:t>
      </w:r>
      <w:r>
        <w:rPr>
          <w:rFonts w:hint="eastAsia"/>
        </w:rPr>
        <w:t xml:space="preserve"> </w:t>
      </w:r>
      <w:r>
        <w:t>-103)</w:t>
      </w:r>
      <w:r>
        <w:br/>
        <w:t>N3000</w:t>
      </w:r>
      <w:r>
        <w:rPr>
          <w:rFonts w:hint="eastAsia"/>
        </w:rPr>
        <w:t xml:space="preserve"> </w:t>
      </w:r>
      <w:r>
        <w:t>–USER</w:t>
      </w:r>
      <w:r>
        <w:rPr>
          <w:rFonts w:hint="eastAsia"/>
        </w:rPr>
        <w:t xml:space="preserve"> </w:t>
      </w:r>
      <w:r>
        <w:t>"abc"</w:t>
      </w:r>
      <w:r>
        <w:rPr>
          <w:rFonts w:hint="eastAsia"/>
        </w:rPr>
        <w:t xml:space="preserve"> </w:t>
      </w:r>
      <w:r>
        <w:t>–PASSWORD</w:t>
      </w:r>
      <w:r>
        <w:rPr>
          <w:rFonts w:hint="eastAsia"/>
        </w:rPr>
        <w:t xml:space="preserve"> </w:t>
      </w:r>
      <w:r>
        <w:t>"123"</w:t>
      </w:r>
      <w:r>
        <w:rPr>
          <w:rFonts w:hint="eastAsia"/>
        </w:rPr>
        <w:t xml:space="preserve"> </w:t>
      </w:r>
      <w:r>
        <w:t>–UploadPrivilege</w:t>
      </w:r>
      <w:r>
        <w:rPr>
          <w:rFonts w:hint="eastAsia"/>
        </w:rPr>
        <w:t xml:space="preserve"> </w:t>
      </w:r>
      <w:r>
        <w:t>253145388</w:t>
      </w:r>
      <w:r>
        <w:rPr>
          <w:rFonts w:hint="eastAsia"/>
        </w:rPr>
        <w:t xml:space="preserve"> </w:t>
      </w:r>
      <w:r>
        <w:t>–CardNO</w:t>
      </w:r>
      <w:r>
        <w:rPr>
          <w:rFonts w:hint="eastAsia"/>
        </w:rPr>
        <w:t xml:space="preserve"> </w:t>
      </w:r>
      <w:r>
        <w:t>10120554</w:t>
      </w:r>
      <w:r>
        <w:rPr>
          <w:rFonts w:hint="eastAsia"/>
        </w:rPr>
        <w:t xml:space="preserve"> </w:t>
      </w:r>
      <w:r w:rsidRPr="004A7585">
        <w:rPr>
          <w:kern w:val="0"/>
        </w:rPr>
        <w:br/>
        <w:t>b.</w:t>
      </w:r>
      <w:r>
        <w:rPr>
          <w:rFonts w:hint="eastAsia"/>
        </w:rPr>
        <w:t xml:space="preserve"> </w:t>
      </w:r>
      <w:r w:rsidRPr="004A7585">
        <w:rPr>
          <w:rFonts w:hint="eastAsia"/>
          <w:kern w:val="0"/>
        </w:rPr>
        <w:t>指定卡号</w:t>
      </w:r>
      <w:r>
        <w:rPr>
          <w:rFonts w:hint="eastAsia"/>
        </w:rPr>
        <w:t xml:space="preserve"> </w:t>
      </w:r>
      <w:r w:rsidRPr="004A7585">
        <w:rPr>
          <w:rFonts w:hint="eastAsia"/>
          <w:kern w:val="0"/>
        </w:rPr>
        <w:t>和</w:t>
      </w:r>
      <w:r>
        <w:rPr>
          <w:rFonts w:hint="eastAsia"/>
        </w:rPr>
        <w:t xml:space="preserve"> </w:t>
      </w:r>
      <w:r w:rsidRPr="004A7585">
        <w:rPr>
          <w:rFonts w:hint="eastAsia"/>
          <w:kern w:val="0"/>
        </w:rPr>
        <w:t>门号</w:t>
      </w:r>
      <w:r>
        <w:rPr>
          <w:rFonts w:hint="eastAsia"/>
        </w:rPr>
        <w:t xml:space="preserve"> </w:t>
      </w:r>
      <w:r w:rsidRPr="004A7585">
        <w:rPr>
          <w:kern w:val="0"/>
        </w:rPr>
        <w:t>[</w:t>
      </w:r>
      <w:r w:rsidRPr="004A7585">
        <w:rPr>
          <w:rFonts w:hint="eastAsia"/>
          <w:kern w:val="0"/>
        </w:rPr>
        <w:t>可以防止系统更换控制器</w:t>
      </w:r>
      <w:r>
        <w:rPr>
          <w:rFonts w:hint="eastAsia"/>
        </w:rPr>
        <w:t xml:space="preserve"> </w:t>
      </w:r>
      <w:r w:rsidRPr="004A7585">
        <w:rPr>
          <w:kern w:val="0"/>
        </w:rPr>
        <w:t>--</w:t>
      </w:r>
      <w:r>
        <w:rPr>
          <w:rFonts w:hint="eastAsia"/>
        </w:rPr>
        <w:t xml:space="preserve"> </w:t>
      </w:r>
      <w:r w:rsidRPr="004A7585">
        <w:rPr>
          <w:rFonts w:hint="eastAsia"/>
          <w:kern w:val="0"/>
        </w:rPr>
        <w:t>但必须保证门号存在</w:t>
      </w:r>
      <w:r>
        <w:t>]</w:t>
      </w:r>
      <w:r>
        <w:rPr>
          <w:rFonts w:hint="eastAsia"/>
        </w:rPr>
        <w:t xml:space="preserve"> </w:t>
      </w:r>
      <w:r w:rsidRPr="004A7585">
        <w:rPr>
          <w:kern w:val="0"/>
        </w:rPr>
        <w:t>(</w:t>
      </w:r>
      <w:r w:rsidRPr="004A7585">
        <w:rPr>
          <w:rFonts w:hint="eastAsia"/>
          <w:kern w:val="0"/>
        </w:rPr>
        <w:t>卡号不存在时会返回</w:t>
      </w:r>
      <w:r>
        <w:rPr>
          <w:rFonts w:hint="eastAsia"/>
        </w:rPr>
        <w:t xml:space="preserve"> </w:t>
      </w:r>
      <w:r>
        <w:t>-103)</w:t>
      </w:r>
      <w:r>
        <w:br/>
        <w:t>N3000</w:t>
      </w:r>
      <w:r>
        <w:rPr>
          <w:rFonts w:hint="eastAsia"/>
        </w:rPr>
        <w:t xml:space="preserve"> </w:t>
      </w:r>
      <w:r>
        <w:t>–USER</w:t>
      </w:r>
      <w:r>
        <w:rPr>
          <w:rFonts w:hint="eastAsia"/>
        </w:rPr>
        <w:t xml:space="preserve"> </w:t>
      </w:r>
      <w:r>
        <w:t>"abc"</w:t>
      </w:r>
      <w:r>
        <w:rPr>
          <w:rFonts w:hint="eastAsia"/>
        </w:rPr>
        <w:t xml:space="preserve"> </w:t>
      </w:r>
      <w:r>
        <w:t>–PASSWORD</w:t>
      </w:r>
      <w:r>
        <w:rPr>
          <w:rFonts w:hint="eastAsia"/>
        </w:rPr>
        <w:t xml:space="preserve"> </w:t>
      </w:r>
      <w:r>
        <w:t>"123"</w:t>
      </w:r>
      <w:r>
        <w:rPr>
          <w:rFonts w:hint="eastAsia"/>
        </w:rPr>
        <w:t xml:space="preserve"> </w:t>
      </w:r>
      <w:r>
        <w:t>–UploadPrivilege</w:t>
      </w:r>
      <w:r>
        <w:rPr>
          <w:rFonts w:hint="eastAsia"/>
        </w:rPr>
        <w:t xml:space="preserve"> </w:t>
      </w:r>
      <w:r w:rsidRPr="004A7585">
        <w:rPr>
          <w:kern w:val="0"/>
        </w:rPr>
        <w:t>"m001-1</w:t>
      </w:r>
      <w:r w:rsidRPr="004A7585">
        <w:rPr>
          <w:rFonts w:hint="eastAsia"/>
          <w:kern w:val="0"/>
        </w:rPr>
        <w:t>号</w:t>
      </w:r>
      <w:r>
        <w:t>"</w:t>
      </w:r>
      <w:r>
        <w:rPr>
          <w:rFonts w:hint="eastAsia"/>
        </w:rPr>
        <w:t xml:space="preserve"> </w:t>
      </w:r>
      <w:r>
        <w:t>–CardNO</w:t>
      </w:r>
      <w:r>
        <w:rPr>
          <w:rFonts w:hint="eastAsia"/>
        </w:rPr>
        <w:t xml:space="preserve"> </w:t>
      </w:r>
      <w:r>
        <w:t>10120554</w:t>
      </w:r>
    </w:p>
    <w:p w:rsidR="0020308B" w:rsidRDefault="0020308B" w:rsidP="0026687A">
      <w:pPr>
        <w:pStyle w:val="2"/>
      </w:pPr>
      <w:bookmarkStart w:id="26" w:name="_Toc423003265"/>
      <w:bookmarkStart w:id="27" w:name="_Toc7169421"/>
      <w:bookmarkStart w:id="28" w:name="_Toc7178342"/>
      <w:r>
        <w:rPr>
          <w:rFonts w:hint="eastAsia"/>
        </w:rPr>
        <w:t>提取记录</w:t>
      </w:r>
      <w:bookmarkEnd w:id="26"/>
      <w:bookmarkEnd w:id="27"/>
      <w:bookmarkEnd w:id="28"/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提取所有控制器的记录</w:t>
      </w:r>
      <w:r>
        <w:rPr>
          <w:rFonts w:hint="eastAsia"/>
          <w:kern w:val="0"/>
        </w:rPr>
        <w:t xml:space="preserve">):   </w:t>
      </w: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 xml:space="preserve">N3000 </w:t>
      </w:r>
      <w:r>
        <w:rPr>
          <w:kern w:val="0"/>
        </w:rPr>
        <w:t>-USER "abc" -PASSWORD "123"</w:t>
      </w:r>
      <w:r>
        <w:rPr>
          <w:rFonts w:hint="eastAsia"/>
          <w:kern w:val="0"/>
        </w:rPr>
        <w:t xml:space="preserve">  </w:t>
      </w:r>
      <w:r>
        <w:rPr>
          <w:kern w:val="0"/>
        </w:rPr>
        <w:t>-GetRecord</w:t>
      </w:r>
    </w:p>
    <w:p w:rsidR="0020308B" w:rsidRDefault="0020308B" w:rsidP="0020308B">
      <w:pPr>
        <w:ind w:firstLine="420"/>
        <w:rPr>
          <w:kern w:val="0"/>
        </w:rPr>
      </w:pP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提取指定</w:t>
      </w:r>
      <w:r>
        <w:rPr>
          <w:rFonts w:hint="eastAsia"/>
          <w:kern w:val="0"/>
        </w:rPr>
        <w:t>SN</w:t>
      </w:r>
      <w:r>
        <w:rPr>
          <w:rFonts w:hint="eastAsia"/>
          <w:kern w:val="0"/>
        </w:rPr>
        <w:t>的控制器的记录</w:t>
      </w:r>
      <w:r>
        <w:rPr>
          <w:rFonts w:hint="eastAsia"/>
          <w:kern w:val="0"/>
        </w:rPr>
        <w:t xml:space="preserve">):   </w:t>
      </w: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 xml:space="preserve">N3000 </w:t>
      </w:r>
      <w:r>
        <w:rPr>
          <w:kern w:val="0"/>
        </w:rPr>
        <w:t>-USER "abc" -PASSWORD "123"</w:t>
      </w:r>
      <w:r>
        <w:rPr>
          <w:rFonts w:hint="eastAsia"/>
          <w:kern w:val="0"/>
        </w:rPr>
        <w:t xml:space="preserve">  </w:t>
      </w:r>
      <w:r>
        <w:rPr>
          <w:kern w:val="0"/>
        </w:rPr>
        <w:t>-GetRecord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控制器</w:t>
      </w:r>
      <w:r>
        <w:rPr>
          <w:rFonts w:hint="eastAsia"/>
          <w:kern w:val="0"/>
        </w:rPr>
        <w:t>SN</w:t>
      </w:r>
    </w:p>
    <w:p w:rsidR="0020308B" w:rsidRPr="0020308B" w:rsidRDefault="0020308B" w:rsidP="0020308B">
      <w:pPr>
        <w:ind w:firstLine="420"/>
        <w:rPr>
          <w:kern w:val="0"/>
        </w:rPr>
      </w:pPr>
    </w:p>
    <w:p w:rsidR="0013760F" w:rsidRPr="0020308B" w:rsidRDefault="0013760F" w:rsidP="0026687A">
      <w:pPr>
        <w:pStyle w:val="2"/>
      </w:pPr>
      <w:bookmarkStart w:id="29" w:name="_Toc7169422"/>
      <w:bookmarkStart w:id="30" w:name="_Toc7178343"/>
      <w:r>
        <w:rPr>
          <w:rFonts w:hint="eastAsia"/>
        </w:rPr>
        <w:t>远程开门</w:t>
      </w:r>
      <w:bookmarkEnd w:id="19"/>
      <w:bookmarkEnd w:id="29"/>
      <w:bookmarkEnd w:id="30"/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指令格式</w:t>
      </w:r>
      <w:r>
        <w:rPr>
          <w:rFonts w:hint="eastAsia"/>
        </w:rPr>
        <w:t>(</w:t>
      </w:r>
      <w:r>
        <w:rPr>
          <w:rFonts w:hint="eastAsia"/>
        </w:rPr>
        <w:t>由记录触发</w:t>
      </w:r>
      <w:r>
        <w:rPr>
          <w:rFonts w:hint="eastAsia"/>
        </w:rPr>
        <w:t xml:space="preserve">):   N3000 -USER "abc" -PASSWORD "123" -OPEN  </w:t>
      </w:r>
      <w:r>
        <w:rPr>
          <w:rFonts w:hint="eastAsia"/>
        </w:rPr>
        <w:t>单个记录的原始数据</w:t>
      </w: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指令格式</w:t>
      </w:r>
      <w:r>
        <w:rPr>
          <w:rFonts w:hint="eastAsia"/>
        </w:rPr>
        <w:t>(</w:t>
      </w:r>
      <w:r>
        <w:rPr>
          <w:rFonts w:hint="eastAsia"/>
        </w:rPr>
        <w:t>指定控制器</w:t>
      </w:r>
      <w:r>
        <w:rPr>
          <w:rFonts w:hint="eastAsia"/>
        </w:rPr>
        <w:t xml:space="preserve">SN):   </w:t>
      </w: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N3000 -USER "abc" -PASSWORD "123" -OPEN  9</w:t>
      </w:r>
      <w:r>
        <w:rPr>
          <w:rFonts w:hint="eastAsia"/>
        </w:rPr>
        <w:t>位的控制器</w:t>
      </w:r>
      <w:r>
        <w:rPr>
          <w:rFonts w:hint="eastAsia"/>
        </w:rPr>
        <w:t xml:space="preserve">SN  </w:t>
      </w:r>
      <w:r>
        <w:rPr>
          <w:rFonts w:hint="eastAsia"/>
        </w:rPr>
        <w:t>门号</w:t>
      </w:r>
      <w:r>
        <w:rPr>
          <w:rFonts w:hint="eastAsia"/>
        </w:rPr>
        <w:t>(1,2,3,4)</w:t>
      </w: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指定的控制器</w:t>
      </w:r>
      <w:r>
        <w:rPr>
          <w:rFonts w:hint="eastAsia"/>
        </w:rPr>
        <w:t xml:space="preserve">SN </w:t>
      </w:r>
      <w:r>
        <w:rPr>
          <w:rFonts w:hint="eastAsia"/>
        </w:rPr>
        <w:t>必须是登记在数据库中的</w:t>
      </w:r>
      <w:r>
        <w:rPr>
          <w:rFonts w:hint="eastAsia"/>
        </w:rPr>
        <w:t>.</w:t>
      </w: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指令格式</w:t>
      </w:r>
      <w:r>
        <w:rPr>
          <w:rFonts w:hint="eastAsia"/>
        </w:rPr>
        <w:t>(</w:t>
      </w:r>
      <w:r>
        <w:rPr>
          <w:rFonts w:hint="eastAsia"/>
        </w:rPr>
        <w:t>指定门名称</w:t>
      </w:r>
      <w:r>
        <w:rPr>
          <w:rFonts w:hint="eastAsia"/>
        </w:rPr>
        <w:t xml:space="preserve">):   N3000 -USER "abc" -PASSWORD "123" -OPEN </w:t>
      </w:r>
      <w:r>
        <w:rPr>
          <w:rFonts w:hint="eastAsia"/>
        </w:rPr>
        <w:t>门名称</w:t>
      </w:r>
      <w:r>
        <w:rPr>
          <w:rFonts w:hint="eastAsia"/>
        </w:rPr>
        <w:t xml:space="preserve"> </w:t>
      </w: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示例</w:t>
      </w:r>
      <w:r>
        <w:rPr>
          <w:rFonts w:hint="eastAsia"/>
        </w:rPr>
        <w:t>:</w:t>
      </w: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查到原始刷卡记录</w:t>
      </w:r>
      <w:r>
        <w:rPr>
          <w:rFonts w:hint="eastAsia"/>
        </w:rPr>
        <w:t xml:space="preserve">, </w:t>
      </w:r>
      <w:r>
        <w:rPr>
          <w:rFonts w:hint="eastAsia"/>
        </w:rPr>
        <w:t>获取的</w:t>
      </w:r>
      <w:r>
        <w:rPr>
          <w:rFonts w:hint="eastAsia"/>
        </w:rPr>
        <w:t xml:space="preserve"> </w:t>
      </w:r>
      <w:r>
        <w:rPr>
          <w:rFonts w:hint="eastAsia"/>
        </w:rPr>
        <w:t>“单个记录的原始数据</w:t>
      </w:r>
      <w:r>
        <w:rPr>
          <w:rFonts w:hint="eastAsia"/>
        </w:rPr>
        <w:t>'</w:t>
      </w:r>
      <w:r>
        <w:rPr>
          <w:rFonts w:hint="eastAsia"/>
        </w:rPr>
        <w:t>”项</w:t>
      </w:r>
      <w:r>
        <w:rPr>
          <w:rFonts w:hint="eastAsia"/>
        </w:rPr>
        <w:t xml:space="preserve">, </w:t>
      </w:r>
      <w:r>
        <w:rPr>
          <w:rFonts w:hint="eastAsia"/>
        </w:rPr>
        <w:t>假如数据是</w:t>
      </w:r>
      <w:r>
        <w:rPr>
          <w:rFonts w:hint="eastAsia"/>
        </w:rPr>
        <w:t xml:space="preserve"> 19a798b100001656E1D05E0000000000511BCD9800930000</w:t>
      </w: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lastRenderedPageBreak/>
        <w:t>在</w:t>
      </w:r>
      <w:r>
        <w:rPr>
          <w:rFonts w:hint="eastAsia"/>
        </w:rPr>
        <w:t>cmd</w:t>
      </w:r>
      <w:r>
        <w:rPr>
          <w:rFonts w:hint="eastAsia"/>
        </w:rPr>
        <w:t>下</w:t>
      </w:r>
      <w:r>
        <w:rPr>
          <w:rFonts w:hint="eastAsia"/>
        </w:rPr>
        <w:t xml:space="preserve">, </w:t>
      </w:r>
      <w:r>
        <w:rPr>
          <w:rFonts w:hint="eastAsia"/>
        </w:rPr>
        <w:t>转到</w:t>
      </w:r>
      <w:r>
        <w:rPr>
          <w:rFonts w:hint="eastAsia"/>
        </w:rPr>
        <w:t xml:space="preserve"> </w:t>
      </w:r>
      <w:r>
        <w:rPr>
          <w:rFonts w:hint="eastAsia"/>
        </w:rPr>
        <w:t>安装目录</w:t>
      </w:r>
      <w:r>
        <w:rPr>
          <w:rFonts w:hint="eastAsia"/>
        </w:rPr>
        <w:t xml:space="preserve"> C:\AccessControl </w:t>
      </w:r>
      <w:r>
        <w:rPr>
          <w:rFonts w:hint="eastAsia"/>
        </w:rPr>
        <w:t>下</w:t>
      </w:r>
      <w:r>
        <w:rPr>
          <w:rFonts w:hint="eastAsia"/>
        </w:rPr>
        <w:t>:</w:t>
      </w: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t>N3000 -USER "abc" -PASSWORD "123" -Open  19a798b100001656E1D05E0000000000511BCD9800930000</w:t>
      </w: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产生此记录的控制器的对应门将被打开</w:t>
      </w: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示例</w:t>
      </w:r>
      <w:r>
        <w:rPr>
          <w:rFonts w:hint="eastAsia"/>
        </w:rPr>
        <w:t>2:</w:t>
      </w: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t>N3000 -USER "abc" -PASSWORD "123" -Open  410123456 1</w:t>
      </w: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打开</w:t>
      </w:r>
      <w:r>
        <w:rPr>
          <w:rFonts w:hint="eastAsia"/>
        </w:rPr>
        <w:t xml:space="preserve"> </w:t>
      </w:r>
      <w:r>
        <w:rPr>
          <w:rFonts w:hint="eastAsia"/>
        </w:rPr>
        <w:t>控制器</w:t>
      </w:r>
      <w:r>
        <w:rPr>
          <w:rFonts w:hint="eastAsia"/>
        </w:rPr>
        <w:t>410123456</w:t>
      </w:r>
      <w:r>
        <w:rPr>
          <w:rFonts w:hint="eastAsia"/>
        </w:rPr>
        <w:t>的</w:t>
      </w:r>
      <w:r>
        <w:rPr>
          <w:rFonts w:hint="eastAsia"/>
        </w:rPr>
        <w:t xml:space="preserve"> </w:t>
      </w:r>
      <w:r>
        <w:rPr>
          <w:rFonts w:hint="eastAsia"/>
        </w:rPr>
        <w:t>一号门…</w:t>
      </w: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示例</w:t>
      </w:r>
      <w:r>
        <w:rPr>
          <w:rFonts w:hint="eastAsia"/>
        </w:rPr>
        <w:t>3:</w:t>
      </w:r>
    </w:p>
    <w:p w:rsidR="0020308B" w:rsidRDefault="0020308B" w:rsidP="0020308B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N3000 -USER "abc" -PASSWORD "123" -Open "m001-1</w:t>
      </w:r>
      <w:r>
        <w:rPr>
          <w:rFonts w:hint="eastAsia"/>
        </w:rPr>
        <w:t>号</w:t>
      </w:r>
      <w:r>
        <w:rPr>
          <w:rFonts w:hint="eastAsia"/>
        </w:rPr>
        <w:t>"</w:t>
      </w:r>
    </w:p>
    <w:p w:rsidR="0013760F" w:rsidRPr="009B0AEC" w:rsidRDefault="0020308B" w:rsidP="0020308B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打开</w:t>
      </w:r>
      <w:r>
        <w:rPr>
          <w:rFonts w:hint="eastAsia"/>
        </w:rPr>
        <w:t xml:space="preserve"> "m001-1</w:t>
      </w:r>
      <w:r>
        <w:rPr>
          <w:rFonts w:hint="eastAsia"/>
        </w:rPr>
        <w:t>号</w:t>
      </w:r>
      <w:r>
        <w:rPr>
          <w:rFonts w:hint="eastAsia"/>
        </w:rPr>
        <w:t>"</w:t>
      </w:r>
    </w:p>
    <w:p w:rsidR="0013760F" w:rsidRDefault="0013760F" w:rsidP="0026687A">
      <w:pPr>
        <w:pStyle w:val="2"/>
        <w:rPr>
          <w:kern w:val="0"/>
        </w:rPr>
      </w:pPr>
      <w:bookmarkStart w:id="31" w:name="_Toc423003275"/>
      <w:bookmarkStart w:id="32" w:name="_Toc7169423"/>
      <w:bookmarkStart w:id="33" w:name="_Toc7178344"/>
      <w:r w:rsidRPr="00B22A7B">
        <w:rPr>
          <w:rFonts w:hint="eastAsia"/>
          <w:kern w:val="0"/>
        </w:rPr>
        <w:t>获取</w:t>
      </w:r>
      <w:r>
        <w:rPr>
          <w:rFonts w:hint="eastAsia"/>
          <w:kern w:val="0"/>
        </w:rPr>
        <w:t>所有</w:t>
      </w:r>
      <w:r w:rsidRPr="00B22A7B">
        <w:rPr>
          <w:rFonts w:hint="eastAsia"/>
          <w:kern w:val="0"/>
        </w:rPr>
        <w:t>门</w:t>
      </w:r>
      <w:r>
        <w:rPr>
          <w:rFonts w:hint="eastAsia"/>
          <w:kern w:val="0"/>
        </w:rPr>
        <w:t>状态</w:t>
      </w:r>
      <w:bookmarkEnd w:id="31"/>
      <w:bookmarkEnd w:id="32"/>
      <w:bookmarkEnd w:id="33"/>
    </w:p>
    <w:p w:rsidR="0013760F" w:rsidRPr="00B22A7B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指定门名称</w:t>
      </w:r>
      <w:r>
        <w:rPr>
          <w:rFonts w:hint="eastAsia"/>
          <w:kern w:val="0"/>
        </w:rPr>
        <w:t xml:space="preserve">):   </w:t>
      </w:r>
      <w:r w:rsidRPr="00B22A7B">
        <w:rPr>
          <w:kern w:val="0"/>
        </w:rPr>
        <w:t>N3000 -user abc -password 123  -</w:t>
      </w:r>
      <w:r>
        <w:rPr>
          <w:rFonts w:hint="eastAsia"/>
          <w:kern w:val="0"/>
        </w:rPr>
        <w:t>G</w:t>
      </w:r>
      <w:r w:rsidRPr="00B22A7B">
        <w:rPr>
          <w:kern w:val="0"/>
        </w:rPr>
        <w:t>et</w:t>
      </w:r>
      <w:r>
        <w:rPr>
          <w:rFonts w:hint="eastAsia"/>
          <w:kern w:val="0"/>
        </w:rPr>
        <w:t>AllD</w:t>
      </w:r>
      <w:r w:rsidRPr="00B22A7B">
        <w:rPr>
          <w:kern w:val="0"/>
        </w:rPr>
        <w:t>oor</w:t>
      </w:r>
      <w:r>
        <w:rPr>
          <w:rFonts w:hint="eastAsia"/>
          <w:kern w:val="0"/>
        </w:rPr>
        <w:t>S</w:t>
      </w:r>
      <w:r w:rsidRPr="00B22A7B">
        <w:rPr>
          <w:kern w:val="0"/>
        </w:rPr>
        <w:t>tatus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直接返回系统实时监控时的门状态信息</w:t>
      </w:r>
    </w:p>
    <w:p w:rsidR="0013760F" w:rsidRDefault="0013760F" w:rsidP="0013760F">
      <w:pPr>
        <w:ind w:firstLine="420"/>
      </w:pPr>
      <w:r>
        <w:rPr>
          <w:rFonts w:hint="eastAsia"/>
        </w:rPr>
        <w:t>代码</w:t>
      </w:r>
      <w:r>
        <w:rPr>
          <w:rFonts w:hint="eastAsia"/>
        </w:rPr>
        <w:t>: 0</w:t>
      </w:r>
      <w:r>
        <w:rPr>
          <w:rFonts w:hint="eastAsia"/>
        </w:rPr>
        <w:t>表示通信不上</w:t>
      </w:r>
      <w:r>
        <w:rPr>
          <w:rFonts w:hint="eastAsia"/>
        </w:rPr>
        <w:t>,  1</w:t>
      </w:r>
      <w:r>
        <w:rPr>
          <w:rFonts w:hint="eastAsia"/>
        </w:rPr>
        <w:t>表示门打开</w:t>
      </w:r>
      <w:r>
        <w:rPr>
          <w:rFonts w:hint="eastAsia"/>
        </w:rPr>
        <w:t>, 2</w:t>
      </w:r>
      <w:r>
        <w:rPr>
          <w:rFonts w:hint="eastAsia"/>
        </w:rPr>
        <w:t>表示门关闭</w:t>
      </w:r>
    </w:p>
    <w:p w:rsidR="0013760F" w:rsidRDefault="0013760F" w:rsidP="0013760F">
      <w:pPr>
        <w:ind w:firstLine="420"/>
      </w:pPr>
    </w:p>
    <w:p w:rsidR="0013760F" w:rsidRDefault="0013760F" w:rsidP="0013760F">
      <w:pPr>
        <w:ind w:firstLine="420"/>
      </w:pPr>
      <w:r>
        <w:rPr>
          <w:rFonts w:hint="eastAsia"/>
        </w:rPr>
        <w:t>示例</w:t>
      </w:r>
      <w:r>
        <w:rPr>
          <w:rFonts w:hint="eastAsia"/>
        </w:rPr>
        <w:t>: (</w:t>
      </w:r>
      <w:r>
        <w:rPr>
          <w:rFonts w:hint="eastAsia"/>
        </w:rPr>
        <w:t>如果要查的门不在返回的数据中</w:t>
      </w:r>
      <w:r>
        <w:rPr>
          <w:rFonts w:hint="eastAsia"/>
        </w:rPr>
        <w:t xml:space="preserve">, </w:t>
      </w:r>
      <w:r>
        <w:rPr>
          <w:rFonts w:hint="eastAsia"/>
        </w:rPr>
        <w:t>则表示此门没有被实时监控</w:t>
      </w:r>
      <w:r>
        <w:rPr>
          <w:rFonts w:hint="eastAsia"/>
        </w:rPr>
        <w:t>)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发出指令</w:t>
      </w:r>
      <w:r>
        <w:rPr>
          <w:rFonts w:hint="eastAsia"/>
          <w:kern w:val="0"/>
        </w:rPr>
        <w:t xml:space="preserve">: </w:t>
      </w:r>
    </w:p>
    <w:p w:rsidR="0013760F" w:rsidRPr="007D7DEB" w:rsidRDefault="0013760F" w:rsidP="0013760F">
      <w:pPr>
        <w:ind w:firstLine="420"/>
        <w:rPr>
          <w:kern w:val="0"/>
        </w:rPr>
      </w:pPr>
      <w:r>
        <w:rPr>
          <w:kern w:val="0"/>
        </w:rPr>
        <w:t>N3000 -user abc -password 123</w:t>
      </w:r>
      <w:r w:rsidRPr="007D7DEB">
        <w:rPr>
          <w:kern w:val="0"/>
        </w:rPr>
        <w:t xml:space="preserve">  -GetAllDoorStatus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返回信息</w:t>
      </w:r>
      <w:r>
        <w:rPr>
          <w:rFonts w:hint="eastAsia"/>
          <w:kern w:val="0"/>
        </w:rPr>
        <w:t>:</w:t>
      </w:r>
    </w:p>
    <w:p w:rsidR="0013760F" w:rsidRDefault="0013760F" w:rsidP="0013760F">
      <w:pPr>
        <w:ind w:firstLine="420"/>
        <w:rPr>
          <w:kern w:val="0"/>
        </w:rPr>
      </w:pPr>
      <w:r>
        <w:rPr>
          <w:kern w:val="0"/>
        </w:rPr>
        <w:t>N3000 -user abc -password 123</w:t>
      </w:r>
      <w:r w:rsidRPr="007D7DEB">
        <w:rPr>
          <w:kern w:val="0"/>
        </w:rPr>
        <w:t xml:space="preserve">  -GetAllDoorStatus</w:t>
      </w:r>
    </w:p>
    <w:p w:rsidR="0013760F" w:rsidRPr="007D7DEB" w:rsidRDefault="0013760F" w:rsidP="0013760F">
      <w:pPr>
        <w:ind w:firstLine="420"/>
        <w:rPr>
          <w:kern w:val="0"/>
        </w:rPr>
      </w:pPr>
      <w:r>
        <w:rPr>
          <w:kern w:val="0"/>
        </w:rPr>
        <w:t>iRet=</w:t>
      </w:r>
      <w:r>
        <w:rPr>
          <w:rFonts w:hint="eastAsia"/>
          <w:kern w:val="0"/>
        </w:rPr>
        <w:t xml:space="preserve"> 1</w:t>
      </w:r>
      <w:r>
        <w:rPr>
          <w:kern w:val="0"/>
        </w:rPr>
        <w:t xml:space="preserve">, </w:t>
      </w:r>
      <w:r>
        <w:rPr>
          <w:rFonts w:hint="eastAsia"/>
          <w:kern w:val="0"/>
        </w:rPr>
        <w:t>OK</w:t>
      </w:r>
    </w:p>
    <w:p w:rsidR="0013760F" w:rsidRDefault="0013760F" w:rsidP="0013760F">
      <w:pPr>
        <w:ind w:firstLine="420"/>
      </w:pPr>
      <w:r>
        <w:rPr>
          <w:rFonts w:hint="eastAsia"/>
        </w:rPr>
        <w:t>DoorStatus:</w:t>
      </w:r>
    </w:p>
    <w:p w:rsidR="0013760F" w:rsidRDefault="0013760F" w:rsidP="0013760F">
      <w:pPr>
        <w:ind w:firstLine="420"/>
      </w:pPr>
      <w:r>
        <w:rPr>
          <w:rFonts w:hint="eastAsia"/>
        </w:rPr>
        <w:t>大门</w:t>
      </w:r>
      <w:r>
        <w:rPr>
          <w:rFonts w:hint="eastAsia"/>
        </w:rPr>
        <w:t>,</w:t>
      </w:r>
      <w:r>
        <w:rPr>
          <w:rFonts w:hint="eastAsia"/>
        </w:rPr>
        <w:t>打开</w:t>
      </w:r>
      <w:r>
        <w:rPr>
          <w:rFonts w:hint="eastAsia"/>
        </w:rPr>
        <w:t>,1</w:t>
      </w:r>
    </w:p>
    <w:p w:rsidR="0013760F" w:rsidRDefault="0013760F" w:rsidP="0013760F">
      <w:pPr>
        <w:ind w:firstLine="420"/>
      </w:pPr>
      <w:r>
        <w:rPr>
          <w:rFonts w:hint="eastAsia"/>
        </w:rPr>
        <w:t>办公室</w:t>
      </w:r>
      <w:r>
        <w:rPr>
          <w:rFonts w:hint="eastAsia"/>
        </w:rPr>
        <w:t>,</w:t>
      </w:r>
      <w:r>
        <w:rPr>
          <w:rFonts w:hint="eastAsia"/>
        </w:rPr>
        <w:t>关闭</w:t>
      </w:r>
      <w:r>
        <w:rPr>
          <w:rFonts w:hint="eastAsia"/>
        </w:rPr>
        <w:t>,2</w:t>
      </w:r>
    </w:p>
    <w:p w:rsidR="0013760F" w:rsidRDefault="0013760F" w:rsidP="0013760F">
      <w:pPr>
        <w:ind w:firstLine="420"/>
      </w:pPr>
      <w:r>
        <w:rPr>
          <w:rFonts w:hint="eastAsia"/>
        </w:rPr>
        <w:t>仓库</w:t>
      </w:r>
      <w:r>
        <w:rPr>
          <w:rFonts w:hint="eastAsia"/>
        </w:rPr>
        <w:t>,</w:t>
      </w:r>
      <w:r>
        <w:rPr>
          <w:rFonts w:hint="eastAsia"/>
        </w:rPr>
        <w:t>通信不上</w:t>
      </w:r>
      <w:r>
        <w:rPr>
          <w:rFonts w:hint="eastAsia"/>
        </w:rPr>
        <w:t>,0</w:t>
      </w:r>
    </w:p>
    <w:p w:rsidR="0013760F" w:rsidRDefault="0013760F" w:rsidP="0013760F">
      <w:pPr>
        <w:ind w:firstLine="420"/>
        <w:rPr>
          <w:kern w:val="0"/>
        </w:rPr>
      </w:pP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如果软件未实时监控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则返回</w:t>
      </w:r>
    </w:p>
    <w:p w:rsidR="0013760F" w:rsidRPr="00EC45BC" w:rsidRDefault="0013760F" w:rsidP="0013760F">
      <w:pPr>
        <w:ind w:firstLine="420"/>
        <w:rPr>
          <w:kern w:val="0"/>
        </w:rPr>
      </w:pPr>
      <w:r w:rsidRPr="00EC45BC">
        <w:rPr>
          <w:kern w:val="0"/>
        </w:rPr>
        <w:t>N3000 -user abc -password 123  -GetAllDoorStatus</w:t>
      </w:r>
    </w:p>
    <w:p w:rsidR="0013760F" w:rsidRPr="00EC45BC" w:rsidRDefault="0013760F" w:rsidP="0013760F">
      <w:pPr>
        <w:ind w:firstLine="420"/>
        <w:rPr>
          <w:kern w:val="0"/>
        </w:rPr>
      </w:pPr>
      <w:r w:rsidRPr="00EC45BC">
        <w:rPr>
          <w:kern w:val="0"/>
        </w:rPr>
        <w:t>iRet=3, OK</w:t>
      </w:r>
    </w:p>
    <w:p w:rsidR="0013760F" w:rsidRDefault="0013760F" w:rsidP="0013760F">
      <w:pPr>
        <w:ind w:firstLine="420"/>
        <w:rPr>
          <w:kern w:val="0"/>
        </w:rPr>
      </w:pPr>
      <w:r w:rsidRPr="00EC45BC">
        <w:rPr>
          <w:kern w:val="0"/>
        </w:rPr>
        <w:t>DoorStatus:</w:t>
      </w:r>
    </w:p>
    <w:p w:rsidR="0013760F" w:rsidRDefault="0013760F" w:rsidP="0013760F">
      <w:pPr>
        <w:ind w:firstLine="420"/>
        <w:rPr>
          <w:kern w:val="0"/>
        </w:rPr>
      </w:pP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如果指令中密码或用户名不正确的话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则返回</w:t>
      </w:r>
      <w:r>
        <w:rPr>
          <w:rFonts w:hint="eastAsia"/>
          <w:kern w:val="0"/>
        </w:rPr>
        <w:t xml:space="preserve"> (123a </w:t>
      </w:r>
      <w:r>
        <w:rPr>
          <w:rFonts w:hint="eastAsia"/>
          <w:kern w:val="0"/>
        </w:rPr>
        <w:t>是错误密码</w:t>
      </w:r>
      <w:r>
        <w:rPr>
          <w:rFonts w:hint="eastAsia"/>
          <w:kern w:val="0"/>
        </w:rPr>
        <w:t>)</w:t>
      </w:r>
    </w:p>
    <w:p w:rsidR="0013760F" w:rsidRPr="007D7DEB" w:rsidRDefault="0013760F" w:rsidP="0013760F">
      <w:pPr>
        <w:ind w:firstLine="420"/>
        <w:rPr>
          <w:kern w:val="0"/>
        </w:rPr>
      </w:pPr>
      <w:r w:rsidRPr="007D7DEB">
        <w:rPr>
          <w:kern w:val="0"/>
        </w:rPr>
        <w:t>N3000 -user abc -password 123a  -GetAllDoorStatus</w:t>
      </w:r>
    </w:p>
    <w:p w:rsidR="0013760F" w:rsidRDefault="0013760F" w:rsidP="0013760F">
      <w:pPr>
        <w:ind w:firstLine="420"/>
        <w:rPr>
          <w:kern w:val="0"/>
        </w:rPr>
      </w:pPr>
      <w:r w:rsidRPr="007D7DEB">
        <w:rPr>
          <w:kern w:val="0"/>
        </w:rPr>
        <w:t>iRet=-1, Failed</w:t>
      </w:r>
    </w:p>
    <w:p w:rsidR="0013760F" w:rsidRDefault="0013760F" w:rsidP="0026687A">
      <w:pPr>
        <w:pStyle w:val="2"/>
        <w:rPr>
          <w:kern w:val="0"/>
        </w:rPr>
      </w:pPr>
      <w:bookmarkStart w:id="34" w:name="_Toc423003276"/>
      <w:bookmarkStart w:id="35" w:name="_Toc7169424"/>
      <w:bookmarkStart w:id="36" w:name="_Toc7178345"/>
      <w:r w:rsidRPr="00B22A7B">
        <w:rPr>
          <w:rFonts w:hint="eastAsia"/>
          <w:kern w:val="0"/>
        </w:rPr>
        <w:t>获取</w:t>
      </w:r>
      <w:r w:rsidR="0020308B">
        <w:rPr>
          <w:rFonts w:hint="eastAsia"/>
          <w:kern w:val="0"/>
        </w:rPr>
        <w:t>指定</w:t>
      </w:r>
      <w:r w:rsidRPr="00B22A7B">
        <w:rPr>
          <w:rFonts w:hint="eastAsia"/>
          <w:kern w:val="0"/>
        </w:rPr>
        <w:t>门</w:t>
      </w:r>
      <w:r>
        <w:rPr>
          <w:rFonts w:hint="eastAsia"/>
          <w:kern w:val="0"/>
        </w:rPr>
        <w:t>状态</w:t>
      </w:r>
      <w:bookmarkEnd w:id="34"/>
      <w:bookmarkEnd w:id="35"/>
      <w:bookmarkEnd w:id="36"/>
    </w:p>
    <w:p w:rsidR="0013760F" w:rsidRPr="00B22A7B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指定门名称</w:t>
      </w:r>
      <w:r>
        <w:rPr>
          <w:rFonts w:hint="eastAsia"/>
          <w:kern w:val="0"/>
        </w:rPr>
        <w:t xml:space="preserve">):   </w:t>
      </w:r>
      <w:r w:rsidRPr="00B22A7B">
        <w:rPr>
          <w:kern w:val="0"/>
        </w:rPr>
        <w:t>N3000 -user abc -password 123  -</w:t>
      </w:r>
      <w:r>
        <w:rPr>
          <w:rFonts w:hint="eastAsia"/>
          <w:kern w:val="0"/>
        </w:rPr>
        <w:t>G</w:t>
      </w:r>
      <w:r w:rsidRPr="00B22A7B">
        <w:rPr>
          <w:kern w:val="0"/>
        </w:rPr>
        <w:t>et</w:t>
      </w:r>
      <w:r>
        <w:rPr>
          <w:rFonts w:hint="eastAsia"/>
          <w:kern w:val="0"/>
        </w:rPr>
        <w:t>D</w:t>
      </w:r>
      <w:r w:rsidRPr="00B22A7B">
        <w:rPr>
          <w:kern w:val="0"/>
        </w:rPr>
        <w:t>oor</w:t>
      </w:r>
      <w:r>
        <w:rPr>
          <w:rFonts w:hint="eastAsia"/>
          <w:kern w:val="0"/>
        </w:rPr>
        <w:t>S</w:t>
      </w:r>
      <w:r w:rsidRPr="00B22A7B">
        <w:rPr>
          <w:kern w:val="0"/>
        </w:rPr>
        <w:t>tatus</w:t>
      </w:r>
      <w:r>
        <w:rPr>
          <w:rFonts w:hint="eastAsia"/>
          <w:kern w:val="0"/>
        </w:rPr>
        <w:t>门名称</w:t>
      </w:r>
    </w:p>
    <w:p w:rsidR="0013760F" w:rsidRDefault="0013760F" w:rsidP="0013760F">
      <w:pPr>
        <w:ind w:firstLine="420"/>
        <w:rPr>
          <w:kern w:val="0"/>
        </w:rPr>
      </w:pPr>
      <w:r w:rsidRPr="00B22A7B">
        <w:rPr>
          <w:kern w:val="0"/>
        </w:rPr>
        <w:t>获取状态</w:t>
      </w:r>
      <w:r w:rsidRPr="00B22A7B">
        <w:rPr>
          <w:kern w:val="0"/>
        </w:rPr>
        <w:t>(</w:t>
      </w:r>
      <w:r>
        <w:rPr>
          <w:rFonts w:hint="eastAsia"/>
          <w:kern w:val="0"/>
        </w:rPr>
        <w:t>iRet</w:t>
      </w:r>
      <w:r>
        <w:rPr>
          <w:rFonts w:hint="eastAsia"/>
          <w:kern w:val="0"/>
        </w:rPr>
        <w:t>返回值</w:t>
      </w:r>
      <w:r>
        <w:rPr>
          <w:rFonts w:hint="eastAsia"/>
          <w:kern w:val="0"/>
        </w:rPr>
        <w:t xml:space="preserve">:   </w:t>
      </w:r>
      <w:r w:rsidRPr="00B22A7B">
        <w:rPr>
          <w:kern w:val="0"/>
        </w:rPr>
        <w:t>1</w:t>
      </w:r>
      <w:r w:rsidRPr="00B22A7B">
        <w:rPr>
          <w:kern w:val="0"/>
        </w:rPr>
        <w:t>表示门开</w:t>
      </w:r>
      <w:r>
        <w:rPr>
          <w:rFonts w:hint="eastAsia"/>
          <w:kern w:val="0"/>
        </w:rPr>
        <w:t xml:space="preserve">; </w:t>
      </w:r>
      <w:r w:rsidRPr="00B22A7B">
        <w:rPr>
          <w:kern w:val="0"/>
        </w:rPr>
        <w:t xml:space="preserve"> 2</w:t>
      </w:r>
      <w:r w:rsidRPr="00B22A7B">
        <w:rPr>
          <w:kern w:val="0"/>
        </w:rPr>
        <w:t>表示门关</w:t>
      </w:r>
      <w:r>
        <w:rPr>
          <w:rFonts w:hint="eastAsia"/>
          <w:kern w:val="0"/>
        </w:rPr>
        <w:t xml:space="preserve">; </w:t>
      </w:r>
      <w:r w:rsidRPr="00B22A7B">
        <w:rPr>
          <w:kern w:val="0"/>
        </w:rPr>
        <w:t>0</w:t>
      </w:r>
      <w:r w:rsidRPr="00B22A7B">
        <w:rPr>
          <w:kern w:val="0"/>
        </w:rPr>
        <w:t>或</w:t>
      </w:r>
      <w:r w:rsidRPr="00B22A7B">
        <w:rPr>
          <w:kern w:val="0"/>
        </w:rPr>
        <w:t>-1</w:t>
      </w:r>
      <w:r w:rsidRPr="00B22A7B">
        <w:rPr>
          <w:kern w:val="0"/>
        </w:rPr>
        <w:t>表示</w:t>
      </w:r>
      <w:r w:rsidRPr="00B22A7B">
        <w:rPr>
          <w:kern w:val="0"/>
        </w:rPr>
        <w:t xml:space="preserve"> </w:t>
      </w:r>
      <w:r w:rsidRPr="00B22A7B">
        <w:rPr>
          <w:kern w:val="0"/>
        </w:rPr>
        <w:t>未连接</w:t>
      </w:r>
      <w:r w:rsidRPr="00B22A7B">
        <w:rPr>
          <w:kern w:val="0"/>
        </w:rPr>
        <w:t xml:space="preserve">, </w:t>
      </w:r>
      <w:r w:rsidRPr="00B22A7B">
        <w:rPr>
          <w:kern w:val="0"/>
        </w:rPr>
        <w:t>通信不上</w:t>
      </w:r>
      <w:r w:rsidRPr="00B22A7B">
        <w:rPr>
          <w:kern w:val="0"/>
        </w:rPr>
        <w:t>)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lastRenderedPageBreak/>
        <w:t>返回信息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指令分行加返回值</w:t>
      </w:r>
      <w:r>
        <w:rPr>
          <w:rFonts w:hint="eastAsia"/>
          <w:kern w:val="0"/>
        </w:rPr>
        <w:t xml:space="preserve"> (-1</w:t>
      </w:r>
      <w:r>
        <w:rPr>
          <w:rFonts w:hint="eastAsia"/>
          <w:kern w:val="0"/>
        </w:rPr>
        <w:t>失败</w:t>
      </w:r>
      <w:r>
        <w:rPr>
          <w:rFonts w:hint="eastAsia"/>
          <w:kern w:val="0"/>
        </w:rPr>
        <w:t>, 1</w:t>
      </w:r>
      <w:r>
        <w:rPr>
          <w:rFonts w:hint="eastAsia"/>
          <w:kern w:val="0"/>
        </w:rPr>
        <w:t>表示成功</w:t>
      </w:r>
      <w:r>
        <w:rPr>
          <w:rFonts w:hint="eastAsia"/>
          <w:kern w:val="0"/>
        </w:rPr>
        <w:t>)</w:t>
      </w:r>
    </w:p>
    <w:p w:rsidR="0013760F" w:rsidRDefault="0013760F" w:rsidP="0013760F">
      <w:pPr>
        <w:autoSpaceDE w:val="0"/>
        <w:autoSpaceDN w:val="0"/>
        <w:adjustRightInd w:val="0"/>
        <w:ind w:firstLine="420"/>
        <w:jc w:val="left"/>
      </w:pPr>
    </w:p>
    <w:p w:rsidR="0013760F" w:rsidRDefault="0013760F" w:rsidP="0013760F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示例</w:t>
      </w:r>
      <w:r>
        <w:rPr>
          <w:rFonts w:hint="eastAsia"/>
        </w:rPr>
        <w:t>:</w:t>
      </w:r>
    </w:p>
    <w:p w:rsidR="0013760F" w:rsidRDefault="0013760F" w:rsidP="0013760F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发出指令</w:t>
      </w:r>
      <w:r>
        <w:rPr>
          <w:rFonts w:hint="eastAsia"/>
        </w:rPr>
        <w:t xml:space="preserve">: </w:t>
      </w:r>
    </w:p>
    <w:p w:rsidR="0013760F" w:rsidRDefault="0013760F" w:rsidP="0013760F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N</w:t>
      </w:r>
      <w:r w:rsidRPr="00161841">
        <w:t xml:space="preserve">3000 </w:t>
      </w:r>
      <w:r>
        <w:t>-USER "abc" -PASSWORD "123"</w:t>
      </w:r>
      <w:r>
        <w:rPr>
          <w:kern w:val="0"/>
        </w:rPr>
        <w:t xml:space="preserve"> </w:t>
      </w:r>
      <w:r>
        <w:t>–</w:t>
      </w:r>
      <w:r>
        <w:rPr>
          <w:rFonts w:hint="eastAsia"/>
          <w:kern w:val="0"/>
        </w:rPr>
        <w:t>G</w:t>
      </w:r>
      <w:r w:rsidRPr="00B22A7B">
        <w:rPr>
          <w:kern w:val="0"/>
        </w:rPr>
        <w:t>et</w:t>
      </w:r>
      <w:r>
        <w:rPr>
          <w:rFonts w:hint="eastAsia"/>
          <w:kern w:val="0"/>
        </w:rPr>
        <w:t>D</w:t>
      </w:r>
      <w:r w:rsidRPr="00B22A7B">
        <w:rPr>
          <w:kern w:val="0"/>
        </w:rPr>
        <w:t>oor</w:t>
      </w:r>
      <w:r>
        <w:rPr>
          <w:rFonts w:hint="eastAsia"/>
          <w:kern w:val="0"/>
        </w:rPr>
        <w:t>S</w:t>
      </w:r>
      <w:r w:rsidRPr="00B22A7B">
        <w:rPr>
          <w:kern w:val="0"/>
        </w:rPr>
        <w:t>tatus</w:t>
      </w:r>
      <w:r>
        <w:rPr>
          <w:rFonts w:hint="eastAsia"/>
          <w:kern w:val="0"/>
        </w:rPr>
        <w:t xml:space="preserve"> </w:t>
      </w:r>
      <w:r w:rsidRPr="00161841">
        <w:t>"m0</w:t>
      </w:r>
      <w:r w:rsidRPr="00161841">
        <w:rPr>
          <w:rFonts w:hint="eastAsia"/>
        </w:rPr>
        <w:t>01</w:t>
      </w:r>
      <w:r w:rsidRPr="00161841">
        <w:t>-1</w:t>
      </w:r>
      <w:r w:rsidRPr="00161841">
        <w:t>号</w:t>
      </w:r>
      <w:r w:rsidRPr="00161841">
        <w:t>"</w:t>
      </w:r>
    </w:p>
    <w:p w:rsidR="0013760F" w:rsidRDefault="0013760F" w:rsidP="0013760F">
      <w:pPr>
        <w:ind w:firstLine="420"/>
      </w:pP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</w:rPr>
        <w:t>返回信息</w:t>
      </w:r>
      <w:r>
        <w:rPr>
          <w:rFonts w:hint="eastAsia"/>
        </w:rPr>
        <w:t>:</w:t>
      </w:r>
      <w:r w:rsidRPr="00FA439B">
        <w:rPr>
          <w:kern w:val="0"/>
        </w:rPr>
        <w:t xml:space="preserve"> </w:t>
      </w:r>
      <w:r w:rsidRPr="00B22A7B">
        <w:rPr>
          <w:kern w:val="0"/>
        </w:rPr>
        <w:t>(</w:t>
      </w:r>
      <w:r>
        <w:rPr>
          <w:rFonts w:hint="eastAsia"/>
          <w:kern w:val="0"/>
        </w:rPr>
        <w:t>iRet</w:t>
      </w:r>
      <w:r>
        <w:rPr>
          <w:rFonts w:hint="eastAsia"/>
          <w:kern w:val="0"/>
        </w:rPr>
        <w:t>返回值</w:t>
      </w:r>
      <w:r>
        <w:rPr>
          <w:rFonts w:hint="eastAsia"/>
          <w:kern w:val="0"/>
        </w:rPr>
        <w:t xml:space="preserve">:   </w:t>
      </w:r>
      <w:r w:rsidRPr="00B22A7B">
        <w:rPr>
          <w:kern w:val="0"/>
        </w:rPr>
        <w:t>1</w:t>
      </w:r>
      <w:r w:rsidRPr="00B22A7B">
        <w:rPr>
          <w:kern w:val="0"/>
        </w:rPr>
        <w:t>表示门开</w:t>
      </w:r>
      <w:r>
        <w:rPr>
          <w:rFonts w:hint="eastAsia"/>
          <w:kern w:val="0"/>
        </w:rPr>
        <w:t xml:space="preserve">; </w:t>
      </w:r>
      <w:r w:rsidRPr="00B22A7B">
        <w:rPr>
          <w:kern w:val="0"/>
        </w:rPr>
        <w:t xml:space="preserve"> 2</w:t>
      </w:r>
      <w:r w:rsidRPr="00B22A7B">
        <w:rPr>
          <w:kern w:val="0"/>
        </w:rPr>
        <w:t>表示门关</w:t>
      </w:r>
      <w:r>
        <w:rPr>
          <w:rFonts w:hint="eastAsia"/>
          <w:kern w:val="0"/>
        </w:rPr>
        <w:t xml:space="preserve">; </w:t>
      </w:r>
      <w:r w:rsidRPr="00B22A7B">
        <w:rPr>
          <w:kern w:val="0"/>
        </w:rPr>
        <w:t>0</w:t>
      </w:r>
      <w:r w:rsidRPr="00B22A7B">
        <w:rPr>
          <w:kern w:val="0"/>
        </w:rPr>
        <w:t>或</w:t>
      </w:r>
      <w:r w:rsidRPr="00B22A7B">
        <w:rPr>
          <w:kern w:val="0"/>
        </w:rPr>
        <w:t>-1</w:t>
      </w:r>
      <w:r w:rsidRPr="00B22A7B">
        <w:rPr>
          <w:kern w:val="0"/>
        </w:rPr>
        <w:t>表示</w:t>
      </w:r>
      <w:r w:rsidRPr="00B22A7B">
        <w:rPr>
          <w:kern w:val="0"/>
        </w:rPr>
        <w:t xml:space="preserve"> </w:t>
      </w:r>
      <w:r w:rsidRPr="00B22A7B">
        <w:rPr>
          <w:kern w:val="0"/>
        </w:rPr>
        <w:t>未连接</w:t>
      </w:r>
      <w:r w:rsidRPr="00B22A7B">
        <w:rPr>
          <w:kern w:val="0"/>
        </w:rPr>
        <w:t xml:space="preserve">, </w:t>
      </w:r>
      <w:r w:rsidRPr="00B22A7B">
        <w:rPr>
          <w:kern w:val="0"/>
        </w:rPr>
        <w:t>通信不上</w:t>
      </w:r>
      <w:r w:rsidRPr="00B22A7B">
        <w:rPr>
          <w:kern w:val="0"/>
        </w:rPr>
        <w:t>)</w:t>
      </w:r>
    </w:p>
    <w:p w:rsidR="0013760F" w:rsidRPr="00FA439B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门开</w:t>
      </w:r>
      <w:r>
        <w:rPr>
          <w:rFonts w:hint="eastAsia"/>
          <w:kern w:val="0"/>
        </w:rPr>
        <w:t>)</w:t>
      </w:r>
    </w:p>
    <w:p w:rsidR="0013760F" w:rsidRDefault="0013760F" w:rsidP="0013760F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N</w:t>
      </w:r>
      <w:r w:rsidRPr="00161841">
        <w:t xml:space="preserve">3000 </w:t>
      </w:r>
      <w:r>
        <w:t>-USER "abc" -PASSWORD "123"</w:t>
      </w:r>
      <w:r>
        <w:rPr>
          <w:kern w:val="0"/>
        </w:rPr>
        <w:t xml:space="preserve"> </w:t>
      </w:r>
      <w:r>
        <w:t>–</w:t>
      </w:r>
      <w:r>
        <w:rPr>
          <w:rFonts w:hint="eastAsia"/>
          <w:kern w:val="0"/>
        </w:rPr>
        <w:t>G</w:t>
      </w:r>
      <w:r w:rsidRPr="00B22A7B">
        <w:rPr>
          <w:kern w:val="0"/>
        </w:rPr>
        <w:t>et</w:t>
      </w:r>
      <w:r>
        <w:rPr>
          <w:rFonts w:hint="eastAsia"/>
          <w:kern w:val="0"/>
        </w:rPr>
        <w:t>D</w:t>
      </w:r>
      <w:r w:rsidRPr="00B22A7B">
        <w:rPr>
          <w:kern w:val="0"/>
        </w:rPr>
        <w:t>oor</w:t>
      </w:r>
      <w:r>
        <w:rPr>
          <w:rFonts w:hint="eastAsia"/>
          <w:kern w:val="0"/>
        </w:rPr>
        <w:t>S</w:t>
      </w:r>
      <w:r w:rsidRPr="00B22A7B">
        <w:rPr>
          <w:kern w:val="0"/>
        </w:rPr>
        <w:t>tatus</w:t>
      </w:r>
      <w:r>
        <w:rPr>
          <w:rFonts w:hint="eastAsia"/>
          <w:kern w:val="0"/>
        </w:rPr>
        <w:t xml:space="preserve"> </w:t>
      </w:r>
      <w:r w:rsidRPr="00161841">
        <w:t>"m0</w:t>
      </w:r>
      <w:r w:rsidRPr="00161841">
        <w:rPr>
          <w:rFonts w:hint="eastAsia"/>
        </w:rPr>
        <w:t>01</w:t>
      </w:r>
      <w:r w:rsidRPr="00161841">
        <w:t>-1</w:t>
      </w:r>
      <w:r w:rsidRPr="00161841">
        <w:t>号</w:t>
      </w:r>
      <w:r w:rsidRPr="00161841">
        <w:t>"</w:t>
      </w:r>
    </w:p>
    <w:p w:rsidR="0013760F" w:rsidRDefault="0013760F" w:rsidP="0013760F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iRet= 1, OK</w:t>
      </w:r>
    </w:p>
    <w:p w:rsidR="0013760F" w:rsidRDefault="0013760F" w:rsidP="0013760F">
      <w:pPr>
        <w:autoSpaceDE w:val="0"/>
        <w:autoSpaceDN w:val="0"/>
        <w:adjustRightInd w:val="0"/>
        <w:ind w:firstLine="420"/>
        <w:jc w:val="left"/>
      </w:pPr>
    </w:p>
    <w:p w:rsidR="0013760F" w:rsidRDefault="0013760F" w:rsidP="0013760F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(</w:t>
      </w:r>
      <w:r>
        <w:rPr>
          <w:rFonts w:hint="eastAsia"/>
        </w:rPr>
        <w:t>门关</w:t>
      </w:r>
      <w:r>
        <w:rPr>
          <w:rFonts w:hint="eastAsia"/>
        </w:rPr>
        <w:t>)</w:t>
      </w:r>
    </w:p>
    <w:p w:rsidR="0013760F" w:rsidRDefault="0013760F" w:rsidP="0013760F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N3000 -USER "abc" -PASSWORD "123" -GetDoorStatus "m001-1</w:t>
      </w:r>
      <w:r>
        <w:rPr>
          <w:rFonts w:hint="eastAsia"/>
        </w:rPr>
        <w:t>号</w:t>
      </w:r>
      <w:r>
        <w:rPr>
          <w:rFonts w:hint="eastAsia"/>
        </w:rPr>
        <w:t>"</w:t>
      </w:r>
    </w:p>
    <w:p w:rsidR="0013760F" w:rsidRDefault="0013760F" w:rsidP="0013760F">
      <w:pPr>
        <w:autoSpaceDE w:val="0"/>
        <w:autoSpaceDN w:val="0"/>
        <w:adjustRightInd w:val="0"/>
        <w:ind w:firstLine="420"/>
        <w:jc w:val="left"/>
      </w:pPr>
      <w:r>
        <w:t>iRet=2, OK</w:t>
      </w:r>
    </w:p>
    <w:p w:rsidR="0013760F" w:rsidRDefault="0013760F" w:rsidP="0013760F">
      <w:pPr>
        <w:autoSpaceDE w:val="0"/>
        <w:autoSpaceDN w:val="0"/>
        <w:adjustRightInd w:val="0"/>
        <w:ind w:firstLine="420"/>
        <w:jc w:val="left"/>
      </w:pPr>
    </w:p>
    <w:p w:rsidR="0013760F" w:rsidRDefault="0013760F" w:rsidP="0013760F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(</w:t>
      </w:r>
      <w:r>
        <w:rPr>
          <w:rFonts w:hint="eastAsia"/>
        </w:rPr>
        <w:t>未连接时</w:t>
      </w:r>
      <w:r>
        <w:rPr>
          <w:rFonts w:hint="eastAsia"/>
        </w:rPr>
        <w:t>)</w:t>
      </w:r>
    </w:p>
    <w:p w:rsidR="0013760F" w:rsidRDefault="0013760F" w:rsidP="0013760F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N3000 -USER "abc" -PASSWORD "123" -GetDoorStatus "m001-1</w:t>
      </w:r>
      <w:r>
        <w:rPr>
          <w:rFonts w:hint="eastAsia"/>
        </w:rPr>
        <w:t>号</w:t>
      </w:r>
      <w:r>
        <w:rPr>
          <w:rFonts w:hint="eastAsia"/>
        </w:rPr>
        <w:t>"</w:t>
      </w:r>
    </w:p>
    <w:p w:rsidR="0013760F" w:rsidRDefault="0013760F" w:rsidP="0013760F">
      <w:pPr>
        <w:autoSpaceDE w:val="0"/>
        <w:autoSpaceDN w:val="0"/>
        <w:adjustRightInd w:val="0"/>
        <w:ind w:firstLine="420"/>
        <w:jc w:val="left"/>
      </w:pPr>
      <w:r>
        <w:t>iRet=0, Failed</w:t>
      </w:r>
    </w:p>
    <w:p w:rsidR="0013760F" w:rsidRDefault="0013760F" w:rsidP="0013760F">
      <w:pPr>
        <w:ind w:firstLine="420"/>
        <w:rPr>
          <w:kern w:val="0"/>
        </w:rPr>
      </w:pPr>
    </w:p>
    <w:p w:rsidR="0013760F" w:rsidRDefault="0013760F" w:rsidP="0013760F">
      <w:pPr>
        <w:ind w:firstLine="420"/>
        <w:rPr>
          <w:kern w:val="0"/>
        </w:rPr>
      </w:pPr>
    </w:p>
    <w:p w:rsidR="0013760F" w:rsidRDefault="0013760F" w:rsidP="0026687A">
      <w:pPr>
        <w:pStyle w:val="2"/>
        <w:rPr>
          <w:kern w:val="0"/>
        </w:rPr>
      </w:pPr>
      <w:bookmarkStart w:id="37" w:name="_Toc423003277"/>
      <w:bookmarkStart w:id="38" w:name="_Toc7169425"/>
      <w:bookmarkStart w:id="39" w:name="_Toc7178346"/>
      <w:r>
        <w:rPr>
          <w:rFonts w:hint="eastAsia"/>
          <w:kern w:val="0"/>
        </w:rPr>
        <w:t>设置门控制方式</w:t>
      </w:r>
      <w:bookmarkEnd w:id="37"/>
      <w:bookmarkEnd w:id="38"/>
      <w:bookmarkEnd w:id="39"/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常开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常闭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在线</w:t>
      </w:r>
      <w:r>
        <w:rPr>
          <w:rFonts w:hint="eastAsia"/>
          <w:kern w:val="0"/>
        </w:rPr>
        <w:t>)</w:t>
      </w:r>
    </w:p>
    <w:p w:rsidR="0013760F" w:rsidRPr="00605801" w:rsidRDefault="0013760F" w:rsidP="0013760F">
      <w:pPr>
        <w:ind w:firstLine="420"/>
        <w:rPr>
          <w:kern w:val="0"/>
        </w:rPr>
      </w:pPr>
      <w:r w:rsidRPr="00605801">
        <w:rPr>
          <w:rFonts w:hint="eastAsia"/>
          <w:kern w:val="0"/>
        </w:rPr>
        <w:t>设置常开</w:t>
      </w: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指定门名称</w:t>
      </w:r>
      <w:r>
        <w:rPr>
          <w:rFonts w:hint="eastAsia"/>
          <w:kern w:val="0"/>
        </w:rPr>
        <w:t>):</w:t>
      </w:r>
      <w:r w:rsidRPr="00605801">
        <w:rPr>
          <w:rFonts w:hint="eastAsia"/>
          <w:kern w:val="0"/>
        </w:rPr>
        <w:tab/>
      </w:r>
      <w:r>
        <w:rPr>
          <w:rFonts w:hint="eastAsia"/>
          <w:kern w:val="0"/>
        </w:rPr>
        <w:t xml:space="preserve"> </w:t>
      </w:r>
      <w:r w:rsidRPr="00605801">
        <w:rPr>
          <w:rFonts w:hint="eastAsia"/>
          <w:kern w:val="0"/>
        </w:rPr>
        <w:t xml:space="preserve">N3000 </w:t>
      </w:r>
      <w:r>
        <w:rPr>
          <w:rFonts w:hint="eastAsia"/>
          <w:kern w:val="0"/>
        </w:rPr>
        <w:t xml:space="preserve">-USER </w:t>
      </w:r>
      <w:r>
        <w:rPr>
          <w:kern w:val="0"/>
        </w:rPr>
        <w:t>"</w:t>
      </w:r>
      <w:r>
        <w:rPr>
          <w:rFonts w:hint="eastAsia"/>
          <w:kern w:val="0"/>
        </w:rPr>
        <w:t>abc</w:t>
      </w:r>
      <w:r>
        <w:rPr>
          <w:kern w:val="0"/>
        </w:rPr>
        <w:t>"</w:t>
      </w:r>
      <w:r>
        <w:rPr>
          <w:rFonts w:hint="eastAsia"/>
          <w:kern w:val="0"/>
        </w:rPr>
        <w:t xml:space="preserve"> -PASSWORD </w:t>
      </w:r>
      <w:r>
        <w:rPr>
          <w:kern w:val="0"/>
        </w:rPr>
        <w:t>"</w:t>
      </w:r>
      <w:r>
        <w:rPr>
          <w:rFonts w:hint="eastAsia"/>
          <w:kern w:val="0"/>
        </w:rPr>
        <w:t>123</w:t>
      </w:r>
      <w:r>
        <w:rPr>
          <w:kern w:val="0"/>
        </w:rPr>
        <w:t>"</w:t>
      </w:r>
      <w:r w:rsidRPr="00605801">
        <w:rPr>
          <w:rFonts w:hint="eastAsia"/>
          <w:kern w:val="0"/>
        </w:rPr>
        <w:t xml:space="preserve"> -SETDOORNO     </w:t>
      </w:r>
      <w:r w:rsidRPr="00605801">
        <w:rPr>
          <w:rFonts w:hint="eastAsia"/>
          <w:kern w:val="0"/>
        </w:rPr>
        <w:t>门名称</w:t>
      </w:r>
      <w:r w:rsidRPr="00605801">
        <w:rPr>
          <w:rFonts w:hint="eastAsia"/>
          <w:kern w:val="0"/>
        </w:rPr>
        <w:t xml:space="preserve">   </w:t>
      </w:r>
    </w:p>
    <w:p w:rsidR="0013760F" w:rsidRPr="00605801" w:rsidRDefault="0013760F" w:rsidP="0013760F">
      <w:pPr>
        <w:ind w:firstLine="420"/>
        <w:rPr>
          <w:kern w:val="0"/>
        </w:rPr>
      </w:pPr>
      <w:r w:rsidRPr="00605801">
        <w:rPr>
          <w:rFonts w:hint="eastAsia"/>
          <w:kern w:val="0"/>
        </w:rPr>
        <w:t>设置常闭</w:t>
      </w: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指定门名称</w:t>
      </w:r>
      <w:r>
        <w:rPr>
          <w:rFonts w:hint="eastAsia"/>
          <w:kern w:val="0"/>
        </w:rPr>
        <w:t>):</w:t>
      </w:r>
      <w:r w:rsidRPr="00605801">
        <w:rPr>
          <w:rFonts w:hint="eastAsia"/>
          <w:kern w:val="0"/>
        </w:rPr>
        <w:tab/>
      </w:r>
      <w:r>
        <w:rPr>
          <w:rFonts w:hint="eastAsia"/>
          <w:kern w:val="0"/>
        </w:rPr>
        <w:t xml:space="preserve"> </w:t>
      </w:r>
      <w:r w:rsidRPr="00605801">
        <w:rPr>
          <w:rFonts w:hint="eastAsia"/>
          <w:kern w:val="0"/>
        </w:rPr>
        <w:t xml:space="preserve">N3000 </w:t>
      </w:r>
      <w:r>
        <w:rPr>
          <w:rFonts w:hint="eastAsia"/>
          <w:kern w:val="0"/>
        </w:rPr>
        <w:t xml:space="preserve">-USER </w:t>
      </w:r>
      <w:r>
        <w:rPr>
          <w:kern w:val="0"/>
        </w:rPr>
        <w:t>"</w:t>
      </w:r>
      <w:r>
        <w:rPr>
          <w:rFonts w:hint="eastAsia"/>
          <w:kern w:val="0"/>
        </w:rPr>
        <w:t>abc</w:t>
      </w:r>
      <w:r>
        <w:rPr>
          <w:kern w:val="0"/>
        </w:rPr>
        <w:t>"</w:t>
      </w:r>
      <w:r>
        <w:rPr>
          <w:rFonts w:hint="eastAsia"/>
          <w:kern w:val="0"/>
        </w:rPr>
        <w:t xml:space="preserve"> -PASSWORD </w:t>
      </w:r>
      <w:r>
        <w:rPr>
          <w:kern w:val="0"/>
        </w:rPr>
        <w:t>"</w:t>
      </w:r>
      <w:r>
        <w:rPr>
          <w:rFonts w:hint="eastAsia"/>
          <w:kern w:val="0"/>
        </w:rPr>
        <w:t>123</w:t>
      </w:r>
      <w:r>
        <w:rPr>
          <w:kern w:val="0"/>
        </w:rPr>
        <w:t>"</w:t>
      </w:r>
      <w:r w:rsidRPr="00605801">
        <w:rPr>
          <w:rFonts w:hint="eastAsia"/>
          <w:kern w:val="0"/>
        </w:rPr>
        <w:t xml:space="preserve"> -SETDOORNC     </w:t>
      </w:r>
      <w:r w:rsidRPr="00605801">
        <w:rPr>
          <w:rFonts w:hint="eastAsia"/>
          <w:kern w:val="0"/>
        </w:rPr>
        <w:t>门名称</w:t>
      </w:r>
      <w:r w:rsidRPr="00605801">
        <w:rPr>
          <w:rFonts w:hint="eastAsia"/>
          <w:kern w:val="0"/>
        </w:rPr>
        <w:t xml:space="preserve">   </w:t>
      </w:r>
    </w:p>
    <w:p w:rsidR="0013760F" w:rsidRDefault="0013760F" w:rsidP="0013760F">
      <w:pPr>
        <w:ind w:firstLine="420"/>
        <w:rPr>
          <w:kern w:val="0"/>
        </w:rPr>
      </w:pPr>
      <w:r w:rsidRPr="00605801">
        <w:rPr>
          <w:rFonts w:hint="eastAsia"/>
          <w:kern w:val="0"/>
        </w:rPr>
        <w:t>设置正常</w:t>
      </w: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指定门名称</w:t>
      </w:r>
      <w:r>
        <w:rPr>
          <w:rFonts w:hint="eastAsia"/>
          <w:kern w:val="0"/>
        </w:rPr>
        <w:t>):</w:t>
      </w:r>
      <w:r w:rsidRPr="00605801">
        <w:rPr>
          <w:rFonts w:hint="eastAsia"/>
          <w:kern w:val="0"/>
        </w:rPr>
        <w:tab/>
      </w:r>
      <w:r>
        <w:rPr>
          <w:rFonts w:hint="eastAsia"/>
          <w:kern w:val="0"/>
        </w:rPr>
        <w:t xml:space="preserve"> </w:t>
      </w:r>
      <w:r w:rsidRPr="00605801">
        <w:rPr>
          <w:rFonts w:hint="eastAsia"/>
          <w:kern w:val="0"/>
        </w:rPr>
        <w:t xml:space="preserve">N3000 </w:t>
      </w:r>
      <w:r>
        <w:rPr>
          <w:rFonts w:hint="eastAsia"/>
          <w:kern w:val="0"/>
        </w:rPr>
        <w:t xml:space="preserve">-USER </w:t>
      </w:r>
      <w:r>
        <w:rPr>
          <w:kern w:val="0"/>
        </w:rPr>
        <w:t>"</w:t>
      </w:r>
      <w:r>
        <w:rPr>
          <w:rFonts w:hint="eastAsia"/>
          <w:kern w:val="0"/>
        </w:rPr>
        <w:t>abc</w:t>
      </w:r>
      <w:r>
        <w:rPr>
          <w:kern w:val="0"/>
        </w:rPr>
        <w:t>"</w:t>
      </w:r>
      <w:r>
        <w:rPr>
          <w:rFonts w:hint="eastAsia"/>
          <w:kern w:val="0"/>
        </w:rPr>
        <w:t xml:space="preserve"> -PASSWORD </w:t>
      </w:r>
      <w:r>
        <w:rPr>
          <w:kern w:val="0"/>
        </w:rPr>
        <w:t>"</w:t>
      </w:r>
      <w:r>
        <w:rPr>
          <w:rFonts w:hint="eastAsia"/>
          <w:kern w:val="0"/>
        </w:rPr>
        <w:t>123</w:t>
      </w:r>
      <w:r>
        <w:rPr>
          <w:kern w:val="0"/>
        </w:rPr>
        <w:t>"</w:t>
      </w:r>
      <w:r w:rsidRPr="00605801">
        <w:rPr>
          <w:rFonts w:hint="eastAsia"/>
          <w:kern w:val="0"/>
        </w:rPr>
        <w:t xml:space="preserve"> -SETDOORONLINE </w:t>
      </w:r>
      <w:r w:rsidRPr="00605801">
        <w:rPr>
          <w:rFonts w:hint="eastAsia"/>
          <w:kern w:val="0"/>
        </w:rPr>
        <w:t>门名称</w:t>
      </w:r>
      <w:r w:rsidRPr="00605801">
        <w:rPr>
          <w:rFonts w:hint="eastAsia"/>
          <w:kern w:val="0"/>
        </w:rPr>
        <w:t xml:space="preserve">  </w:t>
      </w:r>
    </w:p>
    <w:p w:rsidR="00C67A9A" w:rsidRDefault="00C67A9A" w:rsidP="00C67A9A">
      <w:pPr>
        <w:rPr>
          <w:kern w:val="0"/>
        </w:rPr>
      </w:pP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返回信息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指令分行加返回值</w:t>
      </w:r>
      <w:r>
        <w:rPr>
          <w:rFonts w:hint="eastAsia"/>
          <w:kern w:val="0"/>
        </w:rPr>
        <w:t xml:space="preserve"> (-1</w:t>
      </w:r>
      <w:r>
        <w:rPr>
          <w:rFonts w:hint="eastAsia"/>
          <w:kern w:val="0"/>
        </w:rPr>
        <w:t>失败</w:t>
      </w:r>
      <w:r>
        <w:rPr>
          <w:rFonts w:hint="eastAsia"/>
          <w:kern w:val="0"/>
        </w:rPr>
        <w:t>, 1</w:t>
      </w:r>
      <w:r>
        <w:rPr>
          <w:rFonts w:hint="eastAsia"/>
          <w:kern w:val="0"/>
        </w:rPr>
        <w:t>表示成功</w:t>
      </w:r>
      <w:r>
        <w:rPr>
          <w:rFonts w:hint="eastAsia"/>
          <w:kern w:val="0"/>
        </w:rPr>
        <w:t>)</w:t>
      </w:r>
    </w:p>
    <w:p w:rsidR="0013760F" w:rsidRDefault="0013760F" w:rsidP="0013760F">
      <w:pPr>
        <w:ind w:firstLine="420"/>
        <w:rPr>
          <w:kern w:val="0"/>
        </w:rPr>
      </w:pP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示例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发送指令</w:t>
      </w:r>
      <w:r>
        <w:rPr>
          <w:rFonts w:hint="eastAsia"/>
          <w:kern w:val="0"/>
        </w:rPr>
        <w:t>: (</w:t>
      </w:r>
      <w:r>
        <w:rPr>
          <w:rFonts w:hint="eastAsia"/>
          <w:kern w:val="0"/>
        </w:rPr>
        <w:t>设置正常</w:t>
      </w:r>
      <w:r>
        <w:rPr>
          <w:rFonts w:hint="eastAsia"/>
          <w:kern w:val="0"/>
        </w:rPr>
        <w:t>)</w:t>
      </w:r>
    </w:p>
    <w:p w:rsidR="0013760F" w:rsidRDefault="0013760F" w:rsidP="0013760F">
      <w:pPr>
        <w:ind w:firstLine="420"/>
      </w:pPr>
      <w:r w:rsidRPr="00605801">
        <w:rPr>
          <w:rFonts w:hint="eastAsia"/>
          <w:kern w:val="0"/>
        </w:rPr>
        <w:t xml:space="preserve">N3000 </w:t>
      </w:r>
      <w:r>
        <w:rPr>
          <w:rFonts w:hint="eastAsia"/>
          <w:kern w:val="0"/>
        </w:rPr>
        <w:t xml:space="preserve">-USER </w:t>
      </w:r>
      <w:r>
        <w:rPr>
          <w:kern w:val="0"/>
        </w:rPr>
        <w:t>"</w:t>
      </w:r>
      <w:r>
        <w:rPr>
          <w:rFonts w:hint="eastAsia"/>
          <w:kern w:val="0"/>
        </w:rPr>
        <w:t>abc</w:t>
      </w:r>
      <w:r>
        <w:rPr>
          <w:kern w:val="0"/>
        </w:rPr>
        <w:t>"</w:t>
      </w:r>
      <w:r>
        <w:rPr>
          <w:rFonts w:hint="eastAsia"/>
          <w:kern w:val="0"/>
        </w:rPr>
        <w:t xml:space="preserve"> -PASSWORD </w:t>
      </w:r>
      <w:r>
        <w:rPr>
          <w:kern w:val="0"/>
        </w:rPr>
        <w:t>"</w:t>
      </w:r>
      <w:r>
        <w:rPr>
          <w:rFonts w:hint="eastAsia"/>
          <w:kern w:val="0"/>
        </w:rPr>
        <w:t>123</w:t>
      </w:r>
      <w:r>
        <w:rPr>
          <w:kern w:val="0"/>
        </w:rPr>
        <w:t>"</w:t>
      </w:r>
      <w:r w:rsidRPr="00605801">
        <w:rPr>
          <w:rFonts w:hint="eastAsia"/>
          <w:kern w:val="0"/>
        </w:rPr>
        <w:t xml:space="preserve"> -SETDOORONLINE </w:t>
      </w:r>
      <w:r w:rsidRPr="00161841">
        <w:t>"m0</w:t>
      </w:r>
      <w:r w:rsidRPr="00161841">
        <w:rPr>
          <w:rFonts w:hint="eastAsia"/>
        </w:rPr>
        <w:t>01</w:t>
      </w:r>
      <w:r w:rsidRPr="00161841">
        <w:t>-1</w:t>
      </w:r>
      <w:r w:rsidRPr="00161841">
        <w:t>号</w:t>
      </w:r>
      <w:r w:rsidRPr="00161841">
        <w:t>"</w:t>
      </w:r>
    </w:p>
    <w:p w:rsidR="0013760F" w:rsidRDefault="0013760F" w:rsidP="0013760F">
      <w:pPr>
        <w:ind w:firstLine="420"/>
      </w:pPr>
      <w:r>
        <w:rPr>
          <w:rFonts w:hint="eastAsia"/>
        </w:rPr>
        <w:t>返回信息</w:t>
      </w:r>
      <w:r>
        <w:rPr>
          <w:rFonts w:hint="eastAsia"/>
        </w:rPr>
        <w:t>:</w:t>
      </w:r>
    </w:p>
    <w:p w:rsidR="0013760F" w:rsidRDefault="0013760F" w:rsidP="0013760F">
      <w:pPr>
        <w:ind w:firstLine="420"/>
      </w:pPr>
      <w:r>
        <w:rPr>
          <w:rFonts w:hint="eastAsia"/>
        </w:rPr>
        <w:t>(</w:t>
      </w:r>
      <w:r>
        <w:rPr>
          <w:rFonts w:hint="eastAsia"/>
        </w:rPr>
        <w:t>成功时</w:t>
      </w:r>
      <w:r>
        <w:rPr>
          <w:rFonts w:hint="eastAsia"/>
        </w:rPr>
        <w:t>)</w:t>
      </w:r>
    </w:p>
    <w:p w:rsidR="0013760F" w:rsidRDefault="0013760F" w:rsidP="0013760F">
      <w:pPr>
        <w:ind w:firstLine="420"/>
      </w:pPr>
      <w:r>
        <w:rPr>
          <w:rFonts w:hint="eastAsia"/>
        </w:rPr>
        <w:t>N3000 -USER "abc" -PASSWORD "123" -SETDOORONLINE "m001-1</w:t>
      </w:r>
      <w:r>
        <w:rPr>
          <w:rFonts w:hint="eastAsia"/>
        </w:rPr>
        <w:t>号</w:t>
      </w:r>
      <w:r>
        <w:rPr>
          <w:rFonts w:hint="eastAsia"/>
        </w:rPr>
        <w:t>"</w:t>
      </w:r>
    </w:p>
    <w:p w:rsidR="0013760F" w:rsidRDefault="0013760F" w:rsidP="0013760F">
      <w:pPr>
        <w:ind w:firstLine="420"/>
      </w:pPr>
      <w:r>
        <w:t>iRet=1, OK</w:t>
      </w:r>
    </w:p>
    <w:p w:rsidR="0013760F" w:rsidRDefault="0013760F" w:rsidP="0013760F">
      <w:pPr>
        <w:ind w:firstLine="420"/>
      </w:pPr>
    </w:p>
    <w:p w:rsidR="0013760F" w:rsidRDefault="0013760F" w:rsidP="0013760F">
      <w:pPr>
        <w:ind w:firstLine="420"/>
      </w:pPr>
      <w:r>
        <w:rPr>
          <w:rFonts w:hint="eastAsia"/>
        </w:rPr>
        <w:t>(</w:t>
      </w:r>
      <w:r>
        <w:rPr>
          <w:rFonts w:hint="eastAsia"/>
        </w:rPr>
        <w:t>失败时</w:t>
      </w:r>
      <w:r>
        <w:rPr>
          <w:rFonts w:hint="eastAsia"/>
        </w:rPr>
        <w:t>)</w:t>
      </w:r>
    </w:p>
    <w:p w:rsidR="0013760F" w:rsidRDefault="0013760F" w:rsidP="0013760F">
      <w:pPr>
        <w:ind w:firstLine="420"/>
      </w:pPr>
      <w:r>
        <w:rPr>
          <w:rFonts w:hint="eastAsia"/>
        </w:rPr>
        <w:lastRenderedPageBreak/>
        <w:t>N3000 -USER "abc" -PASSWORD "123" -SETDOORONLINE "m001-1</w:t>
      </w:r>
      <w:r>
        <w:rPr>
          <w:rFonts w:hint="eastAsia"/>
        </w:rPr>
        <w:t>号</w:t>
      </w:r>
      <w:r>
        <w:rPr>
          <w:rFonts w:hint="eastAsia"/>
        </w:rPr>
        <w:t>"</w:t>
      </w:r>
    </w:p>
    <w:p w:rsidR="0013760F" w:rsidRDefault="0013760F" w:rsidP="0013760F">
      <w:pPr>
        <w:ind w:firstLine="420"/>
      </w:pPr>
      <w:r>
        <w:t>iRet=-1, Failed</w:t>
      </w:r>
    </w:p>
    <w:p w:rsidR="0013760F" w:rsidRDefault="0013760F" w:rsidP="0013760F">
      <w:pPr>
        <w:ind w:firstLine="420"/>
        <w:rPr>
          <w:kern w:val="0"/>
        </w:rPr>
      </w:pPr>
    </w:p>
    <w:p w:rsidR="00C67A9A" w:rsidRPr="00FE3AD8" w:rsidRDefault="00C67A9A" w:rsidP="0026687A">
      <w:pPr>
        <w:pStyle w:val="2"/>
        <w:rPr>
          <w:kern w:val="0"/>
        </w:rPr>
      </w:pPr>
      <w:bookmarkStart w:id="40" w:name="_Toc7169426"/>
      <w:bookmarkStart w:id="41" w:name="_Toc7178347"/>
      <w:r w:rsidRPr="00FE3AD8">
        <w:rPr>
          <w:rFonts w:hint="eastAsia"/>
          <w:kern w:val="0"/>
        </w:rPr>
        <w:t>查询门控制方式</w:t>
      </w:r>
      <w:bookmarkEnd w:id="40"/>
      <w:bookmarkEnd w:id="41"/>
    </w:p>
    <w:p w:rsidR="00C67A9A" w:rsidRPr="00F5536D" w:rsidRDefault="00C67A9A" w:rsidP="00C67A9A">
      <w:r w:rsidRPr="00074600">
        <w:rPr>
          <w:kern w:val="0"/>
        </w:rPr>
        <w:t>N3000</w:t>
      </w:r>
      <w:r>
        <w:rPr>
          <w:kern w:val="0"/>
        </w:rPr>
        <w:t xml:space="preserve">  –USER  "abc"  –</w:t>
      </w:r>
      <w:r w:rsidRPr="00074600">
        <w:rPr>
          <w:kern w:val="0"/>
        </w:rPr>
        <w:t>PAS</w:t>
      </w:r>
      <w:r>
        <w:rPr>
          <w:kern w:val="0"/>
        </w:rPr>
        <w:t xml:space="preserve">SWORD  "123"  </w:t>
      </w:r>
      <w:r w:rsidRPr="00074600">
        <w:rPr>
          <w:kern w:val="0"/>
        </w:rPr>
        <w:t>-GETDOORCONTROL</w:t>
      </w:r>
      <w:r>
        <w:rPr>
          <w:rFonts w:hint="eastAsia"/>
          <w:kern w:val="0"/>
        </w:rPr>
        <w:t xml:space="preserve">  </w:t>
      </w:r>
      <w:r w:rsidRPr="00074600">
        <w:rPr>
          <w:rFonts w:hint="eastAsia"/>
          <w:kern w:val="0"/>
        </w:rPr>
        <w:t>门名称</w:t>
      </w:r>
      <w:r>
        <w:rPr>
          <w:kern w:val="0"/>
        </w:rPr>
        <w:t xml:space="preserve">    </w:t>
      </w:r>
      <w:r w:rsidRPr="00074600">
        <w:rPr>
          <w:kern w:val="0"/>
        </w:rPr>
        <w:br/>
      </w:r>
      <w:r w:rsidRPr="007331C7">
        <w:rPr>
          <w:rFonts w:ascii="宋体" w:cs="宋体"/>
          <w:kern w:val="0"/>
          <w:sz w:val="18"/>
          <w:szCs w:val="18"/>
        </w:rPr>
        <w:t>iRet</w:t>
      </w:r>
      <w:r w:rsidRPr="00074600">
        <w:rPr>
          <w:rFonts w:hint="eastAsia"/>
          <w:kern w:val="0"/>
        </w:rPr>
        <w:t>返回值</w:t>
      </w:r>
      <w:r>
        <w:rPr>
          <w:rFonts w:hint="eastAsia"/>
          <w:kern w:val="0"/>
        </w:rPr>
        <w:t>：</w:t>
      </w:r>
      <w:r w:rsidRPr="00074600">
        <w:rPr>
          <w:kern w:val="0"/>
        </w:rPr>
        <w:t>-1</w:t>
      </w:r>
      <w:r>
        <w:rPr>
          <w:rFonts w:hint="eastAsia"/>
          <w:kern w:val="0"/>
        </w:rPr>
        <w:t>表示通信</w:t>
      </w:r>
      <w:r w:rsidRPr="00074600">
        <w:rPr>
          <w:rFonts w:hint="eastAsia"/>
          <w:kern w:val="0"/>
        </w:rPr>
        <w:t>失败</w:t>
      </w:r>
      <w:r>
        <w:rPr>
          <w:rFonts w:hint="eastAsia"/>
          <w:kern w:val="0"/>
        </w:rPr>
        <w:t>；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表示常开；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表示常闭；</w:t>
      </w:r>
      <w:r>
        <w:rPr>
          <w:rFonts w:hint="eastAsia"/>
          <w:kern w:val="0"/>
        </w:rPr>
        <w:t>3</w:t>
      </w:r>
      <w:r>
        <w:rPr>
          <w:rFonts w:hint="eastAsia"/>
          <w:kern w:val="0"/>
        </w:rPr>
        <w:t>表示在线</w:t>
      </w:r>
    </w:p>
    <w:p w:rsidR="00C67A9A" w:rsidRDefault="00C67A9A" w:rsidP="00C67A9A">
      <w:pPr>
        <w:rPr>
          <w:kern w:val="0"/>
        </w:rPr>
      </w:pPr>
    </w:p>
    <w:p w:rsidR="00C67A9A" w:rsidRDefault="00C67A9A" w:rsidP="00C67A9A">
      <w:pPr>
        <w:rPr>
          <w:kern w:val="0"/>
        </w:rPr>
      </w:pPr>
      <w:r>
        <w:rPr>
          <w:rFonts w:hint="eastAsia"/>
          <w:kern w:val="0"/>
        </w:rPr>
        <w:t>示例：查询“</w:t>
      </w:r>
      <w:r>
        <w:rPr>
          <w:rFonts w:hint="eastAsia"/>
          <w:kern w:val="0"/>
        </w:rPr>
        <w:t>m001-1</w:t>
      </w:r>
      <w:r>
        <w:rPr>
          <w:rFonts w:hint="eastAsia"/>
          <w:kern w:val="0"/>
        </w:rPr>
        <w:t>号”门状态。</w:t>
      </w:r>
    </w:p>
    <w:p w:rsidR="00C67A9A" w:rsidRDefault="00C67A9A" w:rsidP="00C67A9A">
      <w:pPr>
        <w:rPr>
          <w:kern w:val="0"/>
        </w:rPr>
      </w:pPr>
      <w:r>
        <w:rPr>
          <w:rFonts w:hint="eastAsia"/>
          <w:kern w:val="0"/>
        </w:rPr>
        <w:t>发送指令</w:t>
      </w:r>
    </w:p>
    <w:p w:rsidR="00C67A9A" w:rsidRPr="005D4BD9" w:rsidRDefault="00C67A9A" w:rsidP="00C67A9A">
      <w:pPr>
        <w:rPr>
          <w:rFonts w:ascii="宋体" w:cs="宋体"/>
          <w:kern w:val="0"/>
          <w:szCs w:val="21"/>
        </w:rPr>
      </w:pPr>
      <w:r>
        <w:rPr>
          <w:kern w:val="0"/>
          <w:szCs w:val="21"/>
        </w:rPr>
        <w:t xml:space="preserve">N3000  -USER  "abc"  -PASSWORD  "123"  -GETDOORCONTROL </w:t>
      </w:r>
      <w:r>
        <w:rPr>
          <w:rFonts w:ascii="宋体" w:cs="宋体"/>
          <w:kern w:val="0"/>
          <w:szCs w:val="21"/>
        </w:rPr>
        <w:t>m001-1</w:t>
      </w:r>
      <w:r>
        <w:rPr>
          <w:rFonts w:ascii="宋体" w:cs="宋体" w:hint="eastAsia"/>
          <w:kern w:val="0"/>
          <w:szCs w:val="21"/>
          <w:lang w:val="zh-CN"/>
        </w:rPr>
        <w:t>号</w:t>
      </w:r>
    </w:p>
    <w:p w:rsidR="00C67A9A" w:rsidRPr="005D4BD9" w:rsidRDefault="00C67A9A" w:rsidP="00C67A9A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  <w:lang w:val="zh-CN"/>
        </w:rPr>
        <w:t>返回信息</w:t>
      </w:r>
    </w:p>
    <w:p w:rsidR="00C67A9A" w:rsidRPr="005D4BD9" w:rsidRDefault="00C67A9A" w:rsidP="00C67A9A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 w:rsidRPr="005D4BD9">
        <w:rPr>
          <w:rFonts w:ascii="宋体" w:cs="宋体"/>
          <w:kern w:val="0"/>
          <w:szCs w:val="21"/>
        </w:rPr>
        <w:t>N3000  -USER  "abc"  -PASSWORD  "123"  -GETDOORCONTROL m001-1</w:t>
      </w:r>
      <w:r w:rsidRPr="004A7E7D">
        <w:rPr>
          <w:rFonts w:ascii="宋体" w:cs="宋体" w:hint="eastAsia"/>
          <w:kern w:val="0"/>
          <w:szCs w:val="21"/>
          <w:lang w:val="zh-CN"/>
        </w:rPr>
        <w:t>号</w:t>
      </w:r>
    </w:p>
    <w:p w:rsidR="00C67A9A" w:rsidRPr="005D4BD9" w:rsidRDefault="00C67A9A" w:rsidP="00C67A9A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 w:rsidRPr="005D4BD9">
        <w:rPr>
          <w:rFonts w:ascii="宋体" w:cs="宋体"/>
          <w:kern w:val="0"/>
          <w:szCs w:val="21"/>
        </w:rPr>
        <w:t>iRet=3, OK</w:t>
      </w:r>
    </w:p>
    <w:p w:rsidR="00C67A9A" w:rsidRDefault="00C67A9A" w:rsidP="00C67A9A">
      <w:pPr>
        <w:rPr>
          <w:kern w:val="0"/>
        </w:rPr>
      </w:pPr>
      <w:r w:rsidRPr="004A7E7D">
        <w:rPr>
          <w:kern w:val="0"/>
        </w:rPr>
        <w:t>iRet=3</w:t>
      </w:r>
      <w:r>
        <w:rPr>
          <w:rFonts w:hint="eastAsia"/>
          <w:kern w:val="0"/>
        </w:rPr>
        <w:t>表示在线</w:t>
      </w:r>
    </w:p>
    <w:p w:rsidR="00C67A9A" w:rsidRDefault="00C67A9A" w:rsidP="00C67A9A">
      <w:pPr>
        <w:rPr>
          <w:kern w:val="0"/>
        </w:rPr>
      </w:pPr>
      <w:r>
        <w:rPr>
          <w:rFonts w:hint="eastAsia"/>
          <w:noProof/>
          <w:kern w:val="0"/>
        </w:rPr>
        <w:drawing>
          <wp:inline distT="0" distB="0" distL="0" distR="0">
            <wp:extent cx="5274310" cy="5049297"/>
            <wp:effectExtent l="19050" t="0" r="2540" b="0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49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60F" w:rsidRPr="00B22A7B" w:rsidRDefault="0013760F" w:rsidP="0013760F">
      <w:pPr>
        <w:ind w:firstLine="420"/>
        <w:rPr>
          <w:kern w:val="0"/>
        </w:rPr>
      </w:pPr>
    </w:p>
    <w:p w:rsidR="0013760F" w:rsidRDefault="0013760F" w:rsidP="0026687A">
      <w:pPr>
        <w:pStyle w:val="2"/>
        <w:rPr>
          <w:kern w:val="0"/>
        </w:rPr>
      </w:pPr>
      <w:bookmarkStart w:id="42" w:name="_Toc423003278"/>
      <w:bookmarkStart w:id="43" w:name="_Toc7169427"/>
      <w:bookmarkStart w:id="44" w:name="_Toc7178348"/>
      <w:r w:rsidRPr="00B22A7B">
        <w:rPr>
          <w:rFonts w:hint="eastAsia"/>
          <w:kern w:val="0"/>
        </w:rPr>
        <w:lastRenderedPageBreak/>
        <w:t>获取门对应的</w:t>
      </w:r>
      <w:r>
        <w:rPr>
          <w:rFonts w:hint="eastAsia"/>
          <w:kern w:val="0"/>
        </w:rPr>
        <w:t>控制器</w:t>
      </w:r>
      <w:r w:rsidRPr="00B22A7B">
        <w:rPr>
          <w:rFonts w:hint="eastAsia"/>
          <w:kern w:val="0"/>
        </w:rPr>
        <w:t>SN</w:t>
      </w:r>
      <w:bookmarkEnd w:id="42"/>
      <w:bookmarkEnd w:id="43"/>
      <w:bookmarkEnd w:id="44"/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指定门名称</w:t>
      </w:r>
      <w:r>
        <w:rPr>
          <w:rFonts w:hint="eastAsia"/>
          <w:kern w:val="0"/>
        </w:rPr>
        <w:t xml:space="preserve">):   N3000 </w:t>
      </w:r>
      <w:r>
        <w:rPr>
          <w:kern w:val="0"/>
        </w:rPr>
        <w:t>-USER "abc" -PASSWORD "123"</w:t>
      </w:r>
      <w:r>
        <w:rPr>
          <w:rFonts w:hint="eastAsia"/>
          <w:kern w:val="0"/>
        </w:rPr>
        <w:t xml:space="preserve"> </w:t>
      </w:r>
      <w:r>
        <w:rPr>
          <w:kern w:val="0"/>
        </w:rPr>
        <w:t>–</w:t>
      </w:r>
      <w:r w:rsidRPr="00B22A7B">
        <w:rPr>
          <w:kern w:val="0"/>
        </w:rPr>
        <w:t>GETSN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门名称</w:t>
      </w:r>
      <w:r>
        <w:rPr>
          <w:rFonts w:hint="eastAsia"/>
          <w:kern w:val="0"/>
        </w:rPr>
        <w:t xml:space="preserve"> 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返回值为</w:t>
      </w:r>
      <w:r>
        <w:rPr>
          <w:rFonts w:hint="eastAsia"/>
          <w:kern w:val="0"/>
        </w:rPr>
        <w:t>0</w:t>
      </w:r>
      <w:r>
        <w:rPr>
          <w:rFonts w:hint="eastAsia"/>
          <w:kern w:val="0"/>
        </w:rPr>
        <w:t>表示不存在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否则是</w:t>
      </w:r>
      <w:r>
        <w:rPr>
          <w:rFonts w:hint="eastAsia"/>
          <w:kern w:val="0"/>
        </w:rPr>
        <w:t>9</w:t>
      </w:r>
      <w:r>
        <w:rPr>
          <w:rFonts w:hint="eastAsia"/>
          <w:kern w:val="0"/>
        </w:rPr>
        <w:t>位数的控制器</w:t>
      </w:r>
      <w:r>
        <w:rPr>
          <w:rFonts w:hint="eastAsia"/>
          <w:kern w:val="0"/>
        </w:rPr>
        <w:t>SN</w:t>
      </w:r>
    </w:p>
    <w:p w:rsidR="0013760F" w:rsidRDefault="0013760F" w:rsidP="0013760F">
      <w:pPr>
        <w:ind w:firstLine="420"/>
        <w:rPr>
          <w:kern w:val="0"/>
        </w:rPr>
      </w:pP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示例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 xml:space="preserve">N3000 </w:t>
      </w:r>
      <w:r>
        <w:rPr>
          <w:kern w:val="0"/>
        </w:rPr>
        <w:t>-USER "abc" -PASSWORD "123"</w:t>
      </w:r>
      <w:r>
        <w:rPr>
          <w:rFonts w:hint="eastAsia"/>
          <w:kern w:val="0"/>
        </w:rPr>
        <w:t xml:space="preserve"> </w:t>
      </w:r>
      <w:r>
        <w:rPr>
          <w:kern w:val="0"/>
        </w:rPr>
        <w:t>–</w:t>
      </w:r>
      <w:r w:rsidRPr="00B22A7B">
        <w:rPr>
          <w:kern w:val="0"/>
        </w:rPr>
        <w:t>GETSN</w:t>
      </w:r>
      <w:r>
        <w:rPr>
          <w:rFonts w:hint="eastAsia"/>
          <w:kern w:val="0"/>
        </w:rPr>
        <w:t xml:space="preserve"> "m001-1</w:t>
      </w:r>
      <w:r>
        <w:rPr>
          <w:rFonts w:hint="eastAsia"/>
          <w:kern w:val="0"/>
        </w:rPr>
        <w:t>号</w:t>
      </w:r>
      <w:r>
        <w:rPr>
          <w:rFonts w:hint="eastAsia"/>
          <w:kern w:val="0"/>
        </w:rPr>
        <w:t>"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返回信息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指令分行加返回值</w:t>
      </w:r>
    </w:p>
    <w:p w:rsidR="0013760F" w:rsidRPr="00557A30" w:rsidRDefault="0013760F" w:rsidP="0013760F">
      <w:pPr>
        <w:ind w:firstLine="420"/>
        <w:rPr>
          <w:kern w:val="0"/>
        </w:rPr>
      </w:pPr>
      <w:r w:rsidRPr="00557A30">
        <w:rPr>
          <w:rFonts w:hint="eastAsia"/>
          <w:kern w:val="0"/>
        </w:rPr>
        <w:t>N3000 -USER "abc" -PASSWORD "123" -GETSN "m001-1</w:t>
      </w:r>
      <w:r w:rsidRPr="00557A30">
        <w:rPr>
          <w:rFonts w:hint="eastAsia"/>
          <w:kern w:val="0"/>
        </w:rPr>
        <w:t>号</w:t>
      </w:r>
      <w:r w:rsidRPr="00557A30">
        <w:rPr>
          <w:rFonts w:hint="eastAsia"/>
          <w:kern w:val="0"/>
        </w:rPr>
        <w:t>"</w:t>
      </w:r>
    </w:p>
    <w:p w:rsidR="0013760F" w:rsidRDefault="0013760F" w:rsidP="0013760F">
      <w:pPr>
        <w:ind w:firstLine="420"/>
        <w:rPr>
          <w:kern w:val="0"/>
        </w:rPr>
      </w:pPr>
      <w:r w:rsidRPr="00557A30">
        <w:rPr>
          <w:kern w:val="0"/>
        </w:rPr>
        <w:t>iRet=233145404, OK</w:t>
      </w:r>
    </w:p>
    <w:p w:rsidR="0013760F" w:rsidRDefault="0013760F" w:rsidP="0013760F">
      <w:pPr>
        <w:ind w:firstLine="420"/>
        <w:rPr>
          <w:kern w:val="0"/>
        </w:rPr>
      </w:pPr>
    </w:p>
    <w:p w:rsidR="0020308B" w:rsidRDefault="0020308B" w:rsidP="0026687A">
      <w:pPr>
        <w:pStyle w:val="2"/>
      </w:pPr>
      <w:bookmarkStart w:id="45" w:name="_Toc423003267"/>
      <w:bookmarkStart w:id="46" w:name="_Toc7169428"/>
      <w:bookmarkStart w:id="47" w:name="_Toc7178349"/>
      <w:r>
        <w:rPr>
          <w:rFonts w:hint="eastAsia"/>
        </w:rPr>
        <w:t>电脑模拟卡号输入</w:t>
      </w:r>
      <w:bookmarkEnd w:id="45"/>
      <w:bookmarkEnd w:id="46"/>
      <w:bookmarkEnd w:id="47"/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指定控制器</w:t>
      </w:r>
      <w:r>
        <w:rPr>
          <w:rFonts w:hint="eastAsia"/>
          <w:kern w:val="0"/>
        </w:rPr>
        <w:t xml:space="preserve">SN):   </w:t>
      </w: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 xml:space="preserve">N3000 </w:t>
      </w:r>
      <w:r>
        <w:rPr>
          <w:kern w:val="0"/>
        </w:rPr>
        <w:t>-USER "abc" -PASSWORD "123"</w:t>
      </w:r>
      <w:r>
        <w:rPr>
          <w:rFonts w:hint="eastAsia"/>
          <w:kern w:val="0"/>
        </w:rPr>
        <w:t xml:space="preserve"> </w:t>
      </w:r>
      <w:r>
        <w:rPr>
          <w:kern w:val="0"/>
        </w:rPr>
        <w:t>-</w:t>
      </w:r>
      <w:r>
        <w:rPr>
          <w:rFonts w:hint="eastAsia"/>
          <w:kern w:val="0"/>
        </w:rPr>
        <w:t>PCAsCardInput  9</w:t>
      </w:r>
      <w:r>
        <w:rPr>
          <w:rFonts w:hint="eastAsia"/>
          <w:kern w:val="0"/>
        </w:rPr>
        <w:t>位的控制器</w:t>
      </w:r>
      <w:r>
        <w:rPr>
          <w:rFonts w:hint="eastAsia"/>
          <w:kern w:val="0"/>
        </w:rPr>
        <w:t xml:space="preserve">SN  </w:t>
      </w:r>
      <w:r>
        <w:rPr>
          <w:rFonts w:hint="eastAsia"/>
          <w:kern w:val="0"/>
        </w:rPr>
        <w:t>门号</w:t>
      </w:r>
      <w:r>
        <w:rPr>
          <w:rFonts w:hint="eastAsia"/>
          <w:kern w:val="0"/>
        </w:rPr>
        <w:t xml:space="preserve">(1,2,3,4) </w:t>
      </w:r>
      <w:r>
        <w:rPr>
          <w:rFonts w:hint="eastAsia"/>
          <w:kern w:val="0"/>
        </w:rPr>
        <w:t>卡号</w:t>
      </w: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指定控制器</w:t>
      </w:r>
      <w:r>
        <w:rPr>
          <w:rFonts w:hint="eastAsia"/>
          <w:kern w:val="0"/>
        </w:rPr>
        <w:t xml:space="preserve">SN):   </w:t>
      </w: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 xml:space="preserve">N3000 </w:t>
      </w:r>
      <w:r>
        <w:rPr>
          <w:kern w:val="0"/>
        </w:rPr>
        <w:t>-USER "abc" -PASSWORD "123"</w:t>
      </w:r>
      <w:r>
        <w:rPr>
          <w:rFonts w:hint="eastAsia"/>
          <w:kern w:val="0"/>
        </w:rPr>
        <w:t xml:space="preserve"> </w:t>
      </w:r>
      <w:r>
        <w:rPr>
          <w:kern w:val="0"/>
        </w:rPr>
        <w:t>-</w:t>
      </w:r>
      <w:r>
        <w:rPr>
          <w:rFonts w:hint="eastAsia"/>
          <w:kern w:val="0"/>
        </w:rPr>
        <w:t>PCAsCardInput  9</w:t>
      </w:r>
      <w:r>
        <w:rPr>
          <w:rFonts w:hint="eastAsia"/>
          <w:kern w:val="0"/>
        </w:rPr>
        <w:t>位的控制器</w:t>
      </w:r>
      <w:r>
        <w:rPr>
          <w:rFonts w:hint="eastAsia"/>
          <w:kern w:val="0"/>
        </w:rPr>
        <w:t xml:space="preserve">SN  </w:t>
      </w:r>
      <w:r>
        <w:rPr>
          <w:rFonts w:hint="eastAsia"/>
          <w:kern w:val="0"/>
        </w:rPr>
        <w:t>门号</w:t>
      </w:r>
      <w:r>
        <w:rPr>
          <w:rFonts w:hint="eastAsia"/>
          <w:kern w:val="0"/>
        </w:rPr>
        <w:t xml:space="preserve">(1,2,3,4) </w:t>
      </w:r>
      <w:r>
        <w:rPr>
          <w:rFonts w:hint="eastAsia"/>
          <w:kern w:val="0"/>
        </w:rPr>
        <w:t>卡号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手机通信密码</w:t>
      </w:r>
    </w:p>
    <w:p w:rsidR="0020308B" w:rsidRDefault="0020308B" w:rsidP="0020308B">
      <w:pPr>
        <w:ind w:firstLine="420"/>
        <w:rPr>
          <w:kern w:val="0"/>
        </w:rPr>
      </w:pP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>指定的控制器</w:t>
      </w:r>
      <w:r>
        <w:rPr>
          <w:rFonts w:hint="eastAsia"/>
          <w:kern w:val="0"/>
        </w:rPr>
        <w:t xml:space="preserve">SN </w:t>
      </w:r>
      <w:r>
        <w:rPr>
          <w:rFonts w:hint="eastAsia"/>
          <w:kern w:val="0"/>
        </w:rPr>
        <w:t>必须是登记在数据库中的</w:t>
      </w:r>
      <w:r>
        <w:rPr>
          <w:rFonts w:hint="eastAsia"/>
          <w:kern w:val="0"/>
        </w:rPr>
        <w:t>.</w:t>
      </w:r>
    </w:p>
    <w:p w:rsidR="0020308B" w:rsidRDefault="0020308B" w:rsidP="0020308B">
      <w:pPr>
        <w:ind w:firstLine="420"/>
        <w:rPr>
          <w:kern w:val="0"/>
        </w:rPr>
      </w:pP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>示例</w:t>
      </w:r>
      <w:r>
        <w:rPr>
          <w:rFonts w:hint="eastAsia"/>
          <w:kern w:val="0"/>
        </w:rPr>
        <w:t>:</w:t>
      </w: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>在</w:t>
      </w:r>
      <w:r>
        <w:rPr>
          <w:rFonts w:hint="eastAsia"/>
          <w:kern w:val="0"/>
        </w:rPr>
        <w:t>cmd</w:t>
      </w:r>
      <w:r>
        <w:rPr>
          <w:rFonts w:hint="eastAsia"/>
          <w:kern w:val="0"/>
        </w:rPr>
        <w:t>下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转到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安装目录</w:t>
      </w:r>
      <w:r>
        <w:rPr>
          <w:rFonts w:hint="eastAsia"/>
          <w:kern w:val="0"/>
        </w:rPr>
        <w:t xml:space="preserve"> C:\AccessControl </w:t>
      </w:r>
      <w:r>
        <w:rPr>
          <w:rFonts w:hint="eastAsia"/>
          <w:kern w:val="0"/>
        </w:rPr>
        <w:t>下</w:t>
      </w:r>
      <w:r>
        <w:rPr>
          <w:rFonts w:hint="eastAsia"/>
          <w:kern w:val="0"/>
        </w:rPr>
        <w:t>:</w:t>
      </w:r>
    </w:p>
    <w:p w:rsidR="0020308B" w:rsidRDefault="0020308B" w:rsidP="0020308B">
      <w:pPr>
        <w:ind w:firstLine="420"/>
        <w:rPr>
          <w:kern w:val="0"/>
        </w:rPr>
      </w:pPr>
      <w:r>
        <w:rPr>
          <w:kern w:val="0"/>
        </w:rPr>
        <w:t>N3000 -USER "abc" -PASSWORD "123" -</w:t>
      </w:r>
      <w:r>
        <w:rPr>
          <w:rFonts w:hint="eastAsia"/>
          <w:kern w:val="0"/>
        </w:rPr>
        <w:t xml:space="preserve">PCAsCardInput  410123456  1  3003456 </w:t>
      </w: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>模拟卡号</w:t>
      </w:r>
      <w:r>
        <w:rPr>
          <w:rFonts w:hint="eastAsia"/>
          <w:kern w:val="0"/>
        </w:rPr>
        <w:t xml:space="preserve"> 3003456 </w:t>
      </w:r>
      <w:r>
        <w:rPr>
          <w:rFonts w:hint="eastAsia"/>
          <w:kern w:val="0"/>
        </w:rPr>
        <w:t>打开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控制器</w:t>
      </w:r>
      <w:r>
        <w:rPr>
          <w:rFonts w:hint="eastAsia"/>
          <w:kern w:val="0"/>
        </w:rPr>
        <w:t>410123456</w:t>
      </w:r>
      <w:r>
        <w:rPr>
          <w:rFonts w:hint="eastAsia"/>
          <w:kern w:val="0"/>
        </w:rPr>
        <w:t>的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一号门</w:t>
      </w:r>
      <w:r>
        <w:rPr>
          <w:kern w:val="0"/>
        </w:rPr>
        <w:t>…</w:t>
      </w:r>
    </w:p>
    <w:p w:rsidR="0020308B" w:rsidRDefault="0020308B" w:rsidP="0020308B">
      <w:pPr>
        <w:ind w:firstLine="420"/>
        <w:rPr>
          <w:kern w:val="0"/>
        </w:rPr>
      </w:pPr>
    </w:p>
    <w:p w:rsidR="0020308B" w:rsidRDefault="0020308B" w:rsidP="0020308B">
      <w:pPr>
        <w:ind w:firstLine="420"/>
        <w:rPr>
          <w:kern w:val="0"/>
        </w:rPr>
      </w:pPr>
      <w:r>
        <w:rPr>
          <w:kern w:val="0"/>
        </w:rPr>
        <w:t>N3000 -USER "abc" -PASSWORD "123" -</w:t>
      </w:r>
      <w:r>
        <w:rPr>
          <w:rFonts w:hint="eastAsia"/>
          <w:kern w:val="0"/>
        </w:rPr>
        <w:t>PCAsCardInput  410123456  1  3003456 654321</w:t>
      </w:r>
    </w:p>
    <w:p w:rsidR="0020308B" w:rsidRDefault="0020308B" w:rsidP="0020308B">
      <w:pPr>
        <w:ind w:firstLine="420"/>
        <w:rPr>
          <w:kern w:val="0"/>
        </w:rPr>
      </w:pPr>
      <w:r>
        <w:rPr>
          <w:rFonts w:hint="eastAsia"/>
          <w:kern w:val="0"/>
        </w:rPr>
        <w:t>模拟卡号</w:t>
      </w:r>
      <w:r>
        <w:rPr>
          <w:rFonts w:hint="eastAsia"/>
          <w:kern w:val="0"/>
        </w:rPr>
        <w:t xml:space="preserve"> 3003456 </w:t>
      </w:r>
      <w:r>
        <w:rPr>
          <w:rFonts w:hint="eastAsia"/>
          <w:kern w:val="0"/>
        </w:rPr>
        <w:t>打开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控制器</w:t>
      </w:r>
      <w:r>
        <w:rPr>
          <w:rFonts w:hint="eastAsia"/>
          <w:kern w:val="0"/>
        </w:rPr>
        <w:t>410123456</w:t>
      </w:r>
      <w:r>
        <w:rPr>
          <w:rFonts w:hint="eastAsia"/>
          <w:kern w:val="0"/>
        </w:rPr>
        <w:t>的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一号门</w:t>
      </w:r>
      <w:r>
        <w:rPr>
          <w:kern w:val="0"/>
        </w:rPr>
        <w:t>…</w:t>
      </w:r>
      <w:r>
        <w:rPr>
          <w:rFonts w:hint="eastAsia"/>
          <w:kern w:val="0"/>
        </w:rPr>
        <w:t xml:space="preserve"> [</w:t>
      </w:r>
      <w:r>
        <w:rPr>
          <w:rFonts w:hint="eastAsia"/>
          <w:kern w:val="0"/>
        </w:rPr>
        <w:t>缺省密码是</w:t>
      </w:r>
      <w:r>
        <w:rPr>
          <w:rFonts w:hint="eastAsia"/>
          <w:kern w:val="0"/>
        </w:rPr>
        <w:t>654321]</w:t>
      </w:r>
    </w:p>
    <w:p w:rsidR="0013760F" w:rsidRDefault="0013760F" w:rsidP="0013760F">
      <w:pPr>
        <w:ind w:firstLine="420"/>
        <w:rPr>
          <w:kern w:val="0"/>
        </w:rPr>
      </w:pPr>
    </w:p>
    <w:p w:rsidR="0020308B" w:rsidRPr="0020308B" w:rsidRDefault="0013760F" w:rsidP="0026687A">
      <w:pPr>
        <w:pStyle w:val="2"/>
      </w:pPr>
      <w:bookmarkStart w:id="48" w:name="_Toc423003279"/>
      <w:bookmarkStart w:id="49" w:name="_Toc7169429"/>
      <w:bookmarkStart w:id="50" w:name="_Toc7178350"/>
      <w:r>
        <w:rPr>
          <w:rFonts w:hint="eastAsia"/>
        </w:rPr>
        <w:t>校准时间</w:t>
      </w:r>
      <w:bookmarkEnd w:id="48"/>
      <w:bookmarkEnd w:id="49"/>
      <w:bookmarkEnd w:id="50"/>
    </w:p>
    <w:p w:rsidR="0020308B" w:rsidRPr="0020308B" w:rsidRDefault="0020308B" w:rsidP="0020308B">
      <w:pPr>
        <w:ind w:firstLine="420"/>
        <w:rPr>
          <w:kern w:val="0"/>
        </w:rPr>
      </w:pPr>
      <w:r w:rsidRPr="0020308B">
        <w:rPr>
          <w:rFonts w:hint="eastAsia"/>
          <w:kern w:val="0"/>
        </w:rPr>
        <w:t>指令格式</w:t>
      </w:r>
      <w:r w:rsidRPr="0020308B">
        <w:rPr>
          <w:rFonts w:hint="eastAsia"/>
          <w:kern w:val="0"/>
        </w:rPr>
        <w:t>(</w:t>
      </w:r>
      <w:r w:rsidRPr="0020308B">
        <w:rPr>
          <w:rFonts w:hint="eastAsia"/>
          <w:kern w:val="0"/>
        </w:rPr>
        <w:t>按当前电脑时间</w:t>
      </w:r>
      <w:r w:rsidRPr="0020308B">
        <w:rPr>
          <w:rFonts w:hint="eastAsia"/>
          <w:kern w:val="0"/>
        </w:rPr>
        <w:t xml:space="preserve"> </w:t>
      </w:r>
      <w:r w:rsidRPr="0020308B">
        <w:rPr>
          <w:rFonts w:hint="eastAsia"/>
          <w:kern w:val="0"/>
        </w:rPr>
        <w:t>校准所有控制器的时间</w:t>
      </w:r>
      <w:r w:rsidRPr="0020308B">
        <w:rPr>
          <w:rFonts w:hint="eastAsia"/>
          <w:kern w:val="0"/>
        </w:rPr>
        <w:t xml:space="preserve">):   </w:t>
      </w:r>
    </w:p>
    <w:p w:rsidR="0020308B" w:rsidRDefault="0020308B" w:rsidP="0020308B">
      <w:pPr>
        <w:ind w:firstLine="420"/>
        <w:rPr>
          <w:kern w:val="0"/>
        </w:rPr>
      </w:pPr>
      <w:r w:rsidRPr="0020308B">
        <w:rPr>
          <w:kern w:val="0"/>
        </w:rPr>
        <w:t>N3000 -USER "abc" -PASSWORD "123"  -SetTime</w:t>
      </w:r>
    </w:p>
    <w:p w:rsidR="0020308B" w:rsidRDefault="0020308B" w:rsidP="0020308B">
      <w:pPr>
        <w:ind w:firstLine="420"/>
        <w:rPr>
          <w:kern w:val="0"/>
        </w:rPr>
      </w:pP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指令格式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按当前电脑时间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校准指定门的控制器时间</w:t>
      </w:r>
      <w:r>
        <w:rPr>
          <w:rFonts w:hint="eastAsia"/>
          <w:kern w:val="0"/>
        </w:rPr>
        <w:t xml:space="preserve">):   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 xml:space="preserve">N3000 </w:t>
      </w:r>
      <w:r>
        <w:rPr>
          <w:kern w:val="0"/>
        </w:rPr>
        <w:t>-USER "abc" -PASSWORD "123"</w:t>
      </w:r>
      <w:r>
        <w:rPr>
          <w:rFonts w:hint="eastAsia"/>
          <w:kern w:val="0"/>
        </w:rPr>
        <w:t xml:space="preserve">  </w:t>
      </w:r>
      <w:r>
        <w:rPr>
          <w:kern w:val="0"/>
        </w:rPr>
        <w:t>-SetTime</w:t>
      </w:r>
      <w:r>
        <w:rPr>
          <w:rFonts w:hint="eastAsia"/>
          <w:kern w:val="0"/>
        </w:rPr>
        <w:t>门名称</w:t>
      </w:r>
    </w:p>
    <w:p w:rsidR="0013760F" w:rsidRDefault="0013760F" w:rsidP="0013760F">
      <w:pPr>
        <w:ind w:firstLine="420"/>
        <w:rPr>
          <w:kern w:val="0"/>
        </w:rPr>
      </w:pP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lastRenderedPageBreak/>
        <w:t>示例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 xml:space="preserve">N3000 </w:t>
      </w:r>
      <w:r>
        <w:rPr>
          <w:kern w:val="0"/>
        </w:rPr>
        <w:t>-USER "abc" -PASSWORD "123"</w:t>
      </w:r>
      <w:r>
        <w:rPr>
          <w:rFonts w:hint="eastAsia"/>
          <w:kern w:val="0"/>
        </w:rPr>
        <w:t xml:space="preserve"> </w:t>
      </w:r>
      <w:r>
        <w:rPr>
          <w:kern w:val="0"/>
        </w:rPr>
        <w:t>–SetTime</w:t>
      </w:r>
      <w:r>
        <w:rPr>
          <w:rFonts w:hint="eastAsia"/>
          <w:kern w:val="0"/>
        </w:rPr>
        <w:t xml:space="preserve"> "m001-1</w:t>
      </w:r>
      <w:r>
        <w:rPr>
          <w:rFonts w:hint="eastAsia"/>
          <w:kern w:val="0"/>
        </w:rPr>
        <w:t>号</w:t>
      </w:r>
      <w:r>
        <w:rPr>
          <w:rFonts w:hint="eastAsia"/>
          <w:kern w:val="0"/>
        </w:rPr>
        <w:t>"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返回信息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指令分行加返回值</w:t>
      </w: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成功时</w:t>
      </w:r>
      <w:r>
        <w:rPr>
          <w:rFonts w:hint="eastAsia"/>
          <w:kern w:val="0"/>
        </w:rPr>
        <w:t>)</w:t>
      </w:r>
    </w:p>
    <w:p w:rsidR="0013760F" w:rsidRPr="00557A30" w:rsidRDefault="0013760F" w:rsidP="0013760F">
      <w:pPr>
        <w:ind w:firstLine="420"/>
        <w:rPr>
          <w:kern w:val="0"/>
        </w:rPr>
      </w:pPr>
      <w:r w:rsidRPr="00557A30">
        <w:rPr>
          <w:rFonts w:hint="eastAsia"/>
          <w:kern w:val="0"/>
        </w:rPr>
        <w:t>N3000 -USER "abc" -PASSWORD "123" -SetTime "m001-1</w:t>
      </w:r>
      <w:r w:rsidRPr="00557A30">
        <w:rPr>
          <w:rFonts w:hint="eastAsia"/>
          <w:kern w:val="0"/>
        </w:rPr>
        <w:t>号</w:t>
      </w:r>
      <w:r w:rsidRPr="00557A30">
        <w:rPr>
          <w:rFonts w:hint="eastAsia"/>
          <w:kern w:val="0"/>
        </w:rPr>
        <w:t>"</w:t>
      </w:r>
    </w:p>
    <w:p w:rsidR="0013760F" w:rsidRDefault="0013760F" w:rsidP="0013760F">
      <w:pPr>
        <w:ind w:firstLine="420"/>
        <w:rPr>
          <w:kern w:val="0"/>
        </w:rPr>
      </w:pPr>
      <w:r w:rsidRPr="00557A30">
        <w:rPr>
          <w:kern w:val="0"/>
        </w:rPr>
        <w:t>iRet=1, OK</w:t>
      </w:r>
    </w:p>
    <w:p w:rsidR="0013760F" w:rsidRDefault="0013760F" w:rsidP="0013760F">
      <w:pPr>
        <w:ind w:firstLine="420"/>
        <w:rPr>
          <w:kern w:val="0"/>
        </w:rPr>
      </w:pPr>
    </w:p>
    <w:p w:rsidR="0013760F" w:rsidRDefault="0013760F" w:rsidP="0013760F">
      <w:pPr>
        <w:ind w:firstLine="420"/>
        <w:rPr>
          <w:kern w:val="0"/>
        </w:rPr>
      </w:pP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失败时</w:t>
      </w:r>
      <w:r>
        <w:rPr>
          <w:rFonts w:hint="eastAsia"/>
          <w:kern w:val="0"/>
        </w:rPr>
        <w:t>)</w:t>
      </w:r>
    </w:p>
    <w:p w:rsidR="0013760F" w:rsidRPr="006B715B" w:rsidRDefault="0013760F" w:rsidP="0013760F">
      <w:pPr>
        <w:ind w:firstLine="420"/>
        <w:rPr>
          <w:kern w:val="0"/>
        </w:rPr>
      </w:pPr>
      <w:r w:rsidRPr="006B715B">
        <w:rPr>
          <w:rFonts w:hint="eastAsia"/>
          <w:kern w:val="0"/>
        </w:rPr>
        <w:t>N3000 -USER "abc" -PASSWORD "123" -SetTime "m001-1</w:t>
      </w:r>
      <w:r w:rsidRPr="006B715B">
        <w:rPr>
          <w:rFonts w:hint="eastAsia"/>
          <w:kern w:val="0"/>
        </w:rPr>
        <w:t>号</w:t>
      </w:r>
      <w:r w:rsidRPr="006B715B">
        <w:rPr>
          <w:rFonts w:hint="eastAsia"/>
          <w:kern w:val="0"/>
        </w:rPr>
        <w:t>"</w:t>
      </w:r>
    </w:p>
    <w:p w:rsidR="0013760F" w:rsidRDefault="0013760F" w:rsidP="0013760F">
      <w:pPr>
        <w:ind w:firstLine="420"/>
        <w:rPr>
          <w:kern w:val="0"/>
        </w:rPr>
      </w:pPr>
      <w:r w:rsidRPr="006B715B">
        <w:rPr>
          <w:kern w:val="0"/>
        </w:rPr>
        <w:t>iRet=-1, Failed</w:t>
      </w:r>
    </w:p>
    <w:p w:rsidR="0013760F" w:rsidRPr="00B22A7B" w:rsidRDefault="0013760F" w:rsidP="0013760F">
      <w:pPr>
        <w:ind w:firstLine="420"/>
        <w:rPr>
          <w:kern w:val="0"/>
        </w:rPr>
      </w:pPr>
    </w:p>
    <w:p w:rsidR="001C1E2A" w:rsidRDefault="001C1E2A" w:rsidP="002E25C6">
      <w:pPr>
        <w:pStyle w:val="1"/>
      </w:pPr>
      <w:bookmarkStart w:id="51" w:name="_Toc7169430"/>
      <w:bookmarkStart w:id="52" w:name="_Toc7178351"/>
      <w:r>
        <w:rPr>
          <w:rFonts w:hint="eastAsia"/>
        </w:rPr>
        <w:t>如何实现定时操作</w:t>
      </w:r>
      <w:bookmarkEnd w:id="51"/>
      <w:bookmarkEnd w:id="52"/>
    </w:p>
    <w:p w:rsidR="00270279" w:rsidRPr="00270279" w:rsidRDefault="00270279" w:rsidP="00270279"/>
    <w:p w:rsidR="001C1E2A" w:rsidRDefault="001C1E2A">
      <w:pPr>
        <w:rPr>
          <w:kern w:val="0"/>
        </w:rPr>
      </w:pPr>
      <w:r>
        <w:rPr>
          <w:rFonts w:hint="eastAsia"/>
          <w:kern w:val="0"/>
        </w:rPr>
        <w:t>在</w:t>
      </w:r>
      <w:r>
        <w:rPr>
          <w:kern w:val="0"/>
        </w:rPr>
        <w:t xml:space="preserve"> win7</w:t>
      </w:r>
      <w:r>
        <w:rPr>
          <w:kern w:val="0"/>
        </w:rPr>
        <w:t>中</w:t>
      </w:r>
      <w:r>
        <w:rPr>
          <w:kern w:val="0"/>
        </w:rPr>
        <w:t xml:space="preserve"> </w:t>
      </w:r>
      <w:r>
        <w:rPr>
          <w:kern w:val="0"/>
        </w:rPr>
        <w:t>管理工具</w:t>
      </w:r>
      <w:r>
        <w:rPr>
          <w:kern w:val="0"/>
        </w:rPr>
        <w:t xml:space="preserve"> </w:t>
      </w:r>
      <w:r>
        <w:rPr>
          <w:kern w:val="0"/>
        </w:rPr>
        <w:t>中有个</w:t>
      </w:r>
      <w:r>
        <w:rPr>
          <w:kern w:val="0"/>
        </w:rPr>
        <w:t xml:space="preserve">  </w:t>
      </w:r>
      <w:r>
        <w:rPr>
          <w:kern w:val="0"/>
        </w:rPr>
        <w:t>任务计划程序</w:t>
      </w:r>
      <w:r>
        <w:rPr>
          <w:rFonts w:hint="eastAsia"/>
          <w:kern w:val="0"/>
        </w:rPr>
        <w:t xml:space="preserve"> </w:t>
      </w:r>
    </w:p>
    <w:p w:rsidR="001C1E2A" w:rsidRDefault="001C1E2A">
      <w:pPr>
        <w:rPr>
          <w:kern w:val="0"/>
        </w:rPr>
      </w:pPr>
      <w:r>
        <w:rPr>
          <w:kern w:val="0"/>
        </w:rPr>
        <w:t>[</w:t>
      </w:r>
      <w:r>
        <w:rPr>
          <w:kern w:val="0"/>
        </w:rPr>
        <w:t>控制面板</w:t>
      </w:r>
      <w:r>
        <w:rPr>
          <w:kern w:val="0"/>
        </w:rPr>
        <w:t>-&gt;</w:t>
      </w:r>
      <w:r>
        <w:rPr>
          <w:kern w:val="0"/>
        </w:rPr>
        <w:t>系统和安全</w:t>
      </w:r>
      <w:r>
        <w:rPr>
          <w:kern w:val="0"/>
        </w:rPr>
        <w:t>-&gt;</w:t>
      </w:r>
      <w:r>
        <w:rPr>
          <w:kern w:val="0"/>
        </w:rPr>
        <w:t>管理工具</w:t>
      </w:r>
      <w:r>
        <w:rPr>
          <w:kern w:val="0"/>
        </w:rPr>
        <w:t>-&gt;</w:t>
      </w:r>
      <w:r>
        <w:rPr>
          <w:kern w:val="0"/>
        </w:rPr>
        <w:t>任务计划程序</w:t>
      </w:r>
      <w:r>
        <w:rPr>
          <w:kern w:val="0"/>
        </w:rPr>
        <w:t xml:space="preserve"> ]</w:t>
      </w:r>
    </w:p>
    <w:p w:rsidR="001C1E2A" w:rsidRDefault="001C1E2A">
      <w:pPr>
        <w:rPr>
          <w:kern w:val="0"/>
        </w:rPr>
      </w:pPr>
      <w:r>
        <w:rPr>
          <w:rFonts w:hint="eastAsia"/>
          <w:kern w:val="0"/>
        </w:rPr>
        <w:t xml:space="preserve">[ </w:t>
      </w:r>
      <w:r>
        <w:rPr>
          <w:rFonts w:hint="eastAsia"/>
          <w:kern w:val="0"/>
        </w:rPr>
        <w:t>按</w:t>
      </w:r>
      <w:r>
        <w:rPr>
          <w:rFonts w:hint="eastAsia"/>
          <w:kern w:val="0"/>
        </w:rPr>
        <w:t xml:space="preserve"> F1</w:t>
      </w:r>
      <w:r>
        <w:rPr>
          <w:kern w:val="0"/>
        </w:rPr>
        <w:t>调出</w:t>
      </w:r>
      <w:r>
        <w:rPr>
          <w:kern w:val="0"/>
        </w:rPr>
        <w:t xml:space="preserve"> Windows </w:t>
      </w:r>
      <w:r>
        <w:rPr>
          <w:kern w:val="0"/>
        </w:rPr>
        <w:t>帮助和支持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搜索</w:t>
      </w:r>
      <w:r>
        <w:rPr>
          <w:rFonts w:hint="eastAsia"/>
          <w:kern w:val="0"/>
        </w:rPr>
        <w:t xml:space="preserve"> </w:t>
      </w:r>
      <w:r>
        <w:rPr>
          <w:kern w:val="0"/>
        </w:rPr>
        <w:t>“</w:t>
      </w:r>
      <w:r>
        <w:rPr>
          <w:rFonts w:hint="eastAsia"/>
          <w:kern w:val="0"/>
        </w:rPr>
        <w:t>任务计划</w:t>
      </w:r>
      <w:r>
        <w:rPr>
          <w:kern w:val="0"/>
        </w:rPr>
        <w:t>”</w:t>
      </w:r>
      <w:r>
        <w:rPr>
          <w:rFonts w:hint="eastAsia"/>
          <w:kern w:val="0"/>
        </w:rPr>
        <w:t xml:space="preserve">, </w:t>
      </w:r>
      <w:r>
        <w:rPr>
          <w:rFonts w:hint="eastAsia"/>
          <w:kern w:val="0"/>
        </w:rPr>
        <w:t>很容易找到打开方式</w:t>
      </w:r>
      <w:r>
        <w:rPr>
          <w:rFonts w:hint="eastAsia"/>
          <w:kern w:val="0"/>
        </w:rPr>
        <w:t xml:space="preserve"> </w:t>
      </w:r>
      <w:r>
        <w:rPr>
          <w:kern w:val="0"/>
        </w:rPr>
        <w:t>单击打开</w:t>
      </w:r>
      <w:r>
        <w:rPr>
          <w:kern w:val="0"/>
        </w:rPr>
        <w:t xml:space="preserve"> "</w:t>
      </w:r>
      <w:r>
        <w:rPr>
          <w:kern w:val="0"/>
        </w:rPr>
        <w:t>任务计划程序</w:t>
      </w:r>
      <w:r>
        <w:rPr>
          <w:kern w:val="0"/>
        </w:rPr>
        <w:t>"</w:t>
      </w:r>
      <w:r>
        <w:rPr>
          <w:rFonts w:hint="eastAsia"/>
          <w:kern w:val="0"/>
        </w:rPr>
        <w:t>]</w:t>
      </w:r>
    </w:p>
    <w:p w:rsidR="001C1E2A" w:rsidRDefault="001C1E2A">
      <w:pPr>
        <w:rPr>
          <w:kern w:val="0"/>
        </w:rPr>
      </w:pPr>
      <w:r>
        <w:rPr>
          <w:kern w:val="0"/>
        </w:rPr>
        <w:t xml:space="preserve">    </w:t>
      </w:r>
    </w:p>
    <w:p w:rsidR="001C1E2A" w:rsidRDefault="001C1E2A">
      <w:pPr>
        <w:rPr>
          <w:kern w:val="0"/>
        </w:rPr>
      </w:pPr>
      <w:r>
        <w:rPr>
          <w:kern w:val="0"/>
        </w:rPr>
        <w:t>创建任务</w:t>
      </w:r>
    </w:p>
    <w:p w:rsidR="001C1E2A" w:rsidRDefault="001C1E2A">
      <w:pPr>
        <w:rPr>
          <w:kern w:val="0"/>
        </w:rPr>
      </w:pPr>
      <w:r>
        <w:rPr>
          <w:kern w:val="0"/>
        </w:rPr>
        <w:tab/>
      </w:r>
      <w:r>
        <w:rPr>
          <w:kern w:val="0"/>
        </w:rPr>
        <w:t>操作</w:t>
      </w:r>
      <w:r>
        <w:rPr>
          <w:kern w:val="0"/>
        </w:rPr>
        <w:t xml:space="preserve"> -&gt; </w:t>
      </w:r>
      <w:r>
        <w:rPr>
          <w:kern w:val="0"/>
        </w:rPr>
        <w:t>新建</w:t>
      </w:r>
      <w:r>
        <w:rPr>
          <w:kern w:val="0"/>
        </w:rPr>
        <w:t xml:space="preserve">  -&gt; </w:t>
      </w:r>
      <w:r>
        <w:rPr>
          <w:rFonts w:hint="eastAsia"/>
          <w:kern w:val="0"/>
        </w:rPr>
        <w:t>C:\iCCard</w:t>
      </w:r>
      <w:r>
        <w:rPr>
          <w:kern w:val="0"/>
        </w:rPr>
        <w:t>\N3000 -AutoLogin -GetRecord</w:t>
      </w:r>
    </w:p>
    <w:p w:rsidR="001C1E2A" w:rsidRDefault="001C1E2A">
      <w:pPr>
        <w:rPr>
          <w:kern w:val="0"/>
        </w:rPr>
      </w:pPr>
      <w:r>
        <w:rPr>
          <w:kern w:val="0"/>
        </w:rPr>
        <w:tab/>
        <w:t xml:space="preserve">                 </w:t>
      </w:r>
      <w:r>
        <w:rPr>
          <w:kern w:val="0"/>
        </w:rPr>
        <w:t>提示加参数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确定即可</w:t>
      </w:r>
    </w:p>
    <w:p w:rsidR="001C1E2A" w:rsidRDefault="001C1E2A">
      <w:pPr>
        <w:rPr>
          <w:kern w:val="0"/>
        </w:rPr>
      </w:pPr>
      <w:r>
        <w:rPr>
          <w:kern w:val="0"/>
        </w:rPr>
        <w:tab/>
      </w:r>
      <w:r>
        <w:rPr>
          <w:kern w:val="0"/>
        </w:rPr>
        <w:t>触发器</w:t>
      </w:r>
      <w:r>
        <w:rPr>
          <w:kern w:val="0"/>
        </w:rPr>
        <w:t xml:space="preserve"> -&gt; </w:t>
      </w:r>
      <w:r>
        <w:rPr>
          <w:kern w:val="0"/>
        </w:rPr>
        <w:t>选择</w:t>
      </w:r>
      <w:r>
        <w:rPr>
          <w:kern w:val="0"/>
        </w:rPr>
        <w:t xml:space="preserve"> </w:t>
      </w:r>
      <w:r>
        <w:rPr>
          <w:kern w:val="0"/>
        </w:rPr>
        <w:t>每天</w:t>
      </w:r>
      <w:r>
        <w:rPr>
          <w:kern w:val="0"/>
        </w:rPr>
        <w:t xml:space="preserve"> 10:05, </w:t>
      </w:r>
      <w:r>
        <w:rPr>
          <w:kern w:val="0"/>
        </w:rPr>
        <w:t>可以设置间隔时间</w:t>
      </w:r>
      <w:r>
        <w:rPr>
          <w:kern w:val="0"/>
        </w:rPr>
        <w:t>....</w:t>
      </w:r>
    </w:p>
    <w:p w:rsidR="001C1E2A" w:rsidRDefault="001C1E2A">
      <w:pPr>
        <w:rPr>
          <w:kern w:val="0"/>
        </w:rPr>
      </w:pPr>
    </w:p>
    <w:p w:rsidR="001C1E2A" w:rsidRDefault="001C1E2A">
      <w:pPr>
        <w:rPr>
          <w:kern w:val="0"/>
        </w:rPr>
      </w:pPr>
      <w:r>
        <w:rPr>
          <w:kern w:val="0"/>
        </w:rPr>
        <w:tab/>
        <w:t>[</w:t>
      </w:r>
      <w:r>
        <w:rPr>
          <w:kern w:val="0"/>
        </w:rPr>
        <w:t>微软的任务计划程序</w:t>
      </w:r>
      <w:r>
        <w:rPr>
          <w:kern w:val="0"/>
        </w:rPr>
        <w:t xml:space="preserve">  </w:t>
      </w:r>
      <w:r>
        <w:rPr>
          <w:kern w:val="0"/>
        </w:rPr>
        <w:t>功能十分强大</w:t>
      </w:r>
      <w:r>
        <w:rPr>
          <w:kern w:val="0"/>
        </w:rPr>
        <w:t>]</w:t>
      </w:r>
    </w:p>
    <w:p w:rsidR="001C1E2A" w:rsidRDefault="001C1E2A">
      <w:pPr>
        <w:rPr>
          <w:kern w:val="0"/>
        </w:rPr>
      </w:pPr>
      <w:r>
        <w:rPr>
          <w:kern w:val="0"/>
        </w:rPr>
        <w:tab/>
      </w:r>
    </w:p>
    <w:p w:rsidR="001C1E2A" w:rsidRDefault="001C1E2A">
      <w:pPr>
        <w:rPr>
          <w:kern w:val="0"/>
        </w:rPr>
      </w:pPr>
      <w:r>
        <w:rPr>
          <w:kern w:val="0"/>
        </w:rPr>
        <w:tab/>
      </w:r>
      <w:r>
        <w:rPr>
          <w:kern w:val="0"/>
        </w:rPr>
        <w:t>可以实现在不登录的情况下执行软件</w:t>
      </w:r>
      <w:r>
        <w:rPr>
          <w:kern w:val="0"/>
        </w:rPr>
        <w:t xml:space="preserve"> -- ...</w:t>
      </w:r>
    </w:p>
    <w:p w:rsidR="001C1E2A" w:rsidRDefault="001C1E2A"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</w:p>
    <w:p w:rsidR="001D1965" w:rsidRDefault="001D1965" w:rsidP="0026687A">
      <w:pPr>
        <w:pStyle w:val="1"/>
      </w:pPr>
      <w:bookmarkStart w:id="53" w:name="_Toc419743507"/>
      <w:bookmarkStart w:id="54" w:name="_Toc7169431"/>
      <w:bookmarkStart w:id="55" w:name="_Toc7178352"/>
      <w:r>
        <w:rPr>
          <w:rFonts w:hint="eastAsia"/>
        </w:rPr>
        <w:t>实时监控数据输出到文件设置</w:t>
      </w:r>
      <w:bookmarkEnd w:id="53"/>
      <w:bookmarkEnd w:id="54"/>
      <w:bookmarkEnd w:id="55"/>
    </w:p>
    <w:p w:rsidR="001D1965" w:rsidRDefault="001D1965" w:rsidP="0026687A">
      <w:pPr>
        <w:pStyle w:val="2"/>
      </w:pPr>
      <w:bookmarkStart w:id="56" w:name="_Toc419743508"/>
      <w:bookmarkStart w:id="57" w:name="_Toc7169432"/>
      <w:bookmarkStart w:id="58" w:name="_Toc7178353"/>
      <w:r>
        <w:rPr>
          <w:rFonts w:hint="eastAsia"/>
        </w:rPr>
        <w:t>实时获取监控数据</w:t>
      </w:r>
      <w:r>
        <w:rPr>
          <w:rFonts w:hint="eastAsia"/>
        </w:rPr>
        <w:t xml:space="preserve"> </w:t>
      </w:r>
      <w:r>
        <w:rPr>
          <w:rFonts w:hint="eastAsia"/>
        </w:rPr>
        <w:t>和</w:t>
      </w:r>
      <w:r>
        <w:rPr>
          <w:rFonts w:hint="eastAsia"/>
        </w:rPr>
        <w:t xml:space="preserve"> </w:t>
      </w:r>
      <w:r>
        <w:rPr>
          <w:rFonts w:hint="eastAsia"/>
        </w:rPr>
        <w:t>查看门的开关状态</w:t>
      </w:r>
      <w:bookmarkEnd w:id="56"/>
      <w:bookmarkEnd w:id="57"/>
      <w:bookmarkEnd w:id="58"/>
    </w:p>
    <w:p w:rsidR="001D1965" w:rsidRDefault="001D1965" w:rsidP="001D1965">
      <w:pPr>
        <w:numPr>
          <w:ilvl w:val="0"/>
          <w:numId w:val="3"/>
        </w:numPr>
      </w:pPr>
      <w:r>
        <w:rPr>
          <w:rFonts w:hint="eastAsia"/>
        </w:rPr>
        <w:t>通过软件设置</w:t>
      </w:r>
      <w:r>
        <w:rPr>
          <w:rFonts w:hint="eastAsia"/>
        </w:rPr>
        <w:t xml:space="preserve">,  </w:t>
      </w:r>
      <w:r>
        <w:rPr>
          <w:rFonts w:hint="eastAsia"/>
        </w:rPr>
        <w:t>工具</w:t>
      </w:r>
      <w:r>
        <w:rPr>
          <w:rFonts w:hint="eastAsia"/>
        </w:rPr>
        <w:t xml:space="preserve"> =&gt; </w:t>
      </w:r>
      <w:r>
        <w:rPr>
          <w:rFonts w:hint="eastAsia"/>
        </w:rPr>
        <w:t>自动登录</w:t>
      </w:r>
      <w:r>
        <w:rPr>
          <w:rFonts w:hint="eastAsia"/>
        </w:rPr>
        <w:t xml:space="preserve"> </w:t>
      </w:r>
      <w:r>
        <w:rPr>
          <w:rFonts w:hint="eastAsia"/>
        </w:rPr>
        <w:t>选中</w:t>
      </w:r>
      <w:r>
        <w:rPr>
          <w:rFonts w:hint="eastAsia"/>
        </w:rPr>
        <w:t xml:space="preserve"> </w:t>
      </w:r>
      <w:r>
        <w:rPr>
          <w:rFonts w:hint="eastAsia"/>
        </w:rPr>
        <w:t>自动登录</w:t>
      </w:r>
    </w:p>
    <w:p w:rsidR="001D1965" w:rsidRPr="00B65024" w:rsidRDefault="001D1965" w:rsidP="001D1965">
      <w:pPr>
        <w:ind w:firstLine="420"/>
        <w:rPr>
          <w:kern w:val="0"/>
        </w:rPr>
      </w:pPr>
      <w:r w:rsidRPr="00B65024">
        <w:rPr>
          <w:rFonts w:hint="eastAsia"/>
          <w:kern w:val="0"/>
        </w:rPr>
        <w:t>然后</w:t>
      </w:r>
      <w:r w:rsidRPr="00B65024">
        <w:rPr>
          <w:rFonts w:hint="eastAsia"/>
          <w:kern w:val="0"/>
        </w:rPr>
        <w:t xml:space="preserve"> =&gt; </w:t>
      </w:r>
      <w:r w:rsidRPr="00B65024">
        <w:rPr>
          <w:rFonts w:hint="eastAsia"/>
          <w:kern w:val="0"/>
        </w:rPr>
        <w:t>右手快捷方式</w:t>
      </w:r>
      <w:r w:rsidRPr="00B65024">
        <w:rPr>
          <w:rFonts w:hint="eastAsia"/>
          <w:kern w:val="0"/>
        </w:rPr>
        <w:t xml:space="preserve"> =&gt; </w:t>
      </w:r>
      <w:r w:rsidRPr="00B65024">
        <w:rPr>
          <w:rFonts w:hint="eastAsia"/>
          <w:kern w:val="0"/>
        </w:rPr>
        <w:t>设置</w:t>
      </w:r>
      <w:r w:rsidRPr="00B65024">
        <w:rPr>
          <w:rFonts w:hint="eastAsia"/>
          <w:kern w:val="0"/>
        </w:rPr>
        <w:t xml:space="preserve"> </w:t>
      </w:r>
      <w:r w:rsidRPr="00B65024">
        <w:rPr>
          <w:rFonts w:hint="eastAsia"/>
          <w:kern w:val="0"/>
        </w:rPr>
        <w:t>实时监控记录输出到</w:t>
      </w:r>
      <w:r w:rsidRPr="00B65024">
        <w:rPr>
          <w:rFonts w:hint="eastAsia"/>
          <w:kern w:val="0"/>
        </w:rPr>
        <w:t xml:space="preserve"> DOC\n3k_rec.log </w:t>
      </w:r>
      <w:r w:rsidRPr="00B65024">
        <w:rPr>
          <w:rFonts w:hint="eastAsia"/>
          <w:kern w:val="0"/>
        </w:rPr>
        <w:t>文件中</w:t>
      </w:r>
      <w:r w:rsidRPr="00B65024">
        <w:rPr>
          <w:rFonts w:hint="eastAsia"/>
          <w:kern w:val="0"/>
        </w:rPr>
        <w:t xml:space="preserve"> =&gt; </w:t>
      </w:r>
      <w:r w:rsidRPr="00B65024">
        <w:rPr>
          <w:rFonts w:hint="eastAsia"/>
          <w:kern w:val="0"/>
        </w:rPr>
        <w:t>刷卡记录输出到</w:t>
      </w:r>
      <w:r w:rsidRPr="00B65024">
        <w:rPr>
          <w:rFonts w:hint="eastAsia"/>
          <w:kern w:val="0"/>
        </w:rPr>
        <w:t xml:space="preserve">-&gt;n3k_rec2.log </w:t>
      </w:r>
      <w:r w:rsidRPr="00B65024">
        <w:rPr>
          <w:rFonts w:hint="eastAsia"/>
          <w:kern w:val="0"/>
        </w:rPr>
        <w:t>和</w:t>
      </w:r>
      <w:r w:rsidRPr="00B65024">
        <w:rPr>
          <w:rFonts w:hint="eastAsia"/>
          <w:kern w:val="0"/>
        </w:rPr>
        <w:t xml:space="preserve"> </w:t>
      </w:r>
      <w:r w:rsidRPr="00B65024">
        <w:rPr>
          <w:rFonts w:hint="eastAsia"/>
          <w:kern w:val="0"/>
        </w:rPr>
        <w:t>非刷卡记录输出到</w:t>
      </w:r>
      <w:r w:rsidRPr="00B65024">
        <w:rPr>
          <w:rFonts w:hint="eastAsia"/>
          <w:kern w:val="0"/>
        </w:rPr>
        <w:t xml:space="preserve"> -&gt; n3k_rec3.log</w:t>
      </w:r>
    </w:p>
    <w:p w:rsidR="001D1965" w:rsidRPr="00B65024" w:rsidRDefault="001D1965" w:rsidP="001D1965">
      <w:pPr>
        <w:ind w:firstLine="420"/>
        <w:rPr>
          <w:kern w:val="0"/>
        </w:rPr>
      </w:pPr>
      <w:r w:rsidRPr="00B65024">
        <w:rPr>
          <w:rFonts w:hint="eastAsia"/>
          <w:kern w:val="0"/>
        </w:rPr>
        <w:t xml:space="preserve">=&gt; </w:t>
      </w:r>
      <w:r w:rsidRPr="00B65024">
        <w:rPr>
          <w:rFonts w:hint="eastAsia"/>
          <w:kern w:val="0"/>
        </w:rPr>
        <w:t>右手快捷方式</w:t>
      </w:r>
      <w:r w:rsidRPr="00B65024">
        <w:rPr>
          <w:rFonts w:hint="eastAsia"/>
          <w:kern w:val="0"/>
        </w:rPr>
        <w:t xml:space="preserve"> =&gt; </w:t>
      </w:r>
      <w:r w:rsidRPr="00B65024">
        <w:rPr>
          <w:rFonts w:hint="eastAsia"/>
          <w:kern w:val="0"/>
        </w:rPr>
        <w:t>自动登录模式</w:t>
      </w:r>
      <w:r w:rsidRPr="00B65024">
        <w:rPr>
          <w:rFonts w:hint="eastAsia"/>
          <w:kern w:val="0"/>
        </w:rPr>
        <w:t xml:space="preserve"> =&gt; </w:t>
      </w:r>
      <w:r w:rsidRPr="00B65024">
        <w:rPr>
          <w:rFonts w:hint="eastAsia"/>
          <w:kern w:val="0"/>
        </w:rPr>
        <w:t>实时监控</w:t>
      </w:r>
    </w:p>
    <w:p w:rsidR="001D1965" w:rsidRDefault="00FE3AD8" w:rsidP="001D1965">
      <w:pPr>
        <w:ind w:firstLineChars="100" w:firstLine="210"/>
      </w:pPr>
      <w:r>
        <w:rPr>
          <w:rFonts w:hint="eastAsia"/>
          <w:noProof/>
        </w:rPr>
        <w:lastRenderedPageBreak/>
        <w:drawing>
          <wp:inline distT="0" distB="0" distL="0" distR="0">
            <wp:extent cx="2028825" cy="189547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965" w:rsidRDefault="00FE3AD8" w:rsidP="001D1965">
      <w:pPr>
        <w:ind w:firstLineChars="100" w:firstLine="210"/>
      </w:pPr>
      <w:r>
        <w:rPr>
          <w:rFonts w:hint="eastAsia"/>
          <w:noProof/>
        </w:rPr>
        <w:drawing>
          <wp:inline distT="0" distB="0" distL="0" distR="0">
            <wp:extent cx="5267325" cy="160972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965" w:rsidRDefault="00FE3AD8" w:rsidP="001D1965">
      <w:pPr>
        <w:ind w:firstLineChars="100" w:firstLine="210"/>
      </w:pPr>
      <w:r>
        <w:rPr>
          <w:rFonts w:hint="eastAsia"/>
          <w:noProof/>
        </w:rPr>
        <w:drawing>
          <wp:inline distT="0" distB="0" distL="0" distR="0">
            <wp:extent cx="5276850" cy="263842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965" w:rsidRDefault="001D1965" w:rsidP="001D1965">
      <w:pPr>
        <w:ind w:firstLineChars="100" w:firstLine="210"/>
      </w:pPr>
    </w:p>
    <w:p w:rsidR="001D1965" w:rsidRDefault="001D1965" w:rsidP="001D1965">
      <w:pPr>
        <w:numPr>
          <w:ilvl w:val="0"/>
          <w:numId w:val="3"/>
        </w:numPr>
      </w:pPr>
      <w:r>
        <w:rPr>
          <w:rFonts w:hint="eastAsia"/>
        </w:rPr>
        <w:t>重新登录后就会自动进入实时监控</w:t>
      </w:r>
    </w:p>
    <w:p w:rsidR="001D1965" w:rsidRDefault="001D1965" w:rsidP="001D1965">
      <w:pPr>
        <w:numPr>
          <w:ilvl w:val="0"/>
          <w:numId w:val="3"/>
        </w:numPr>
      </w:pPr>
      <w:r>
        <w:rPr>
          <w:rFonts w:hint="eastAsia"/>
        </w:rPr>
        <w:t>分别查询</w:t>
      </w:r>
      <w:r>
        <w:rPr>
          <w:rFonts w:hint="eastAsia"/>
        </w:rPr>
        <w:t xml:space="preserve"> </w:t>
      </w:r>
      <w:r w:rsidRPr="00902741">
        <w:rPr>
          <w:rFonts w:hint="eastAsia"/>
        </w:rPr>
        <w:t>DOC\n3k_rec2.log</w:t>
      </w:r>
      <w:r>
        <w:rPr>
          <w:rFonts w:hint="eastAsia"/>
        </w:rPr>
        <w:t xml:space="preserve">, </w:t>
      </w:r>
      <w:r w:rsidRPr="00902741">
        <w:rPr>
          <w:rFonts w:hint="eastAsia"/>
        </w:rPr>
        <w:t>DOC\n3k_rec3.log</w:t>
      </w:r>
      <w:r>
        <w:rPr>
          <w:rFonts w:hint="eastAsia"/>
        </w:rPr>
        <w:t xml:space="preserve"> </w:t>
      </w:r>
      <w:r>
        <w:rPr>
          <w:rFonts w:hint="eastAsia"/>
        </w:rPr>
        <w:t>就可以获取到类似总控制台中显示的记录数据</w:t>
      </w:r>
      <w:r>
        <w:rPr>
          <w:rFonts w:hint="eastAsia"/>
        </w:rPr>
        <w:t xml:space="preserve">. </w:t>
      </w:r>
      <w:r w:rsidRPr="00902741">
        <w:rPr>
          <w:rFonts w:hint="eastAsia"/>
        </w:rPr>
        <w:t>n3k_rec2.log</w:t>
      </w:r>
      <w:r>
        <w:rPr>
          <w:rFonts w:hint="eastAsia"/>
        </w:rPr>
        <w:t>存储的是刷卡记录</w:t>
      </w:r>
      <w:r>
        <w:rPr>
          <w:rFonts w:hint="eastAsia"/>
        </w:rPr>
        <w:t xml:space="preserve">,  </w:t>
      </w:r>
      <w:r w:rsidRPr="00902741">
        <w:rPr>
          <w:rFonts w:hint="eastAsia"/>
        </w:rPr>
        <w:t>n3k_rec3.log</w:t>
      </w:r>
      <w:r>
        <w:rPr>
          <w:rFonts w:hint="eastAsia"/>
        </w:rPr>
        <w:t>存储的是非刷卡记录</w:t>
      </w:r>
      <w:r>
        <w:rPr>
          <w:rFonts w:hint="eastAsia"/>
        </w:rPr>
        <w:t>(</w:t>
      </w:r>
      <w:r>
        <w:rPr>
          <w:rFonts w:hint="eastAsia"/>
        </w:rPr>
        <w:t>包括</w:t>
      </w:r>
      <w:r w:rsidRPr="00DB5500">
        <w:rPr>
          <w:rFonts w:hint="eastAsia"/>
        </w:rPr>
        <w:t>门磁</w:t>
      </w:r>
      <w:r>
        <w:rPr>
          <w:rFonts w:hint="eastAsia"/>
        </w:rPr>
        <w:t>,</w:t>
      </w:r>
      <w:r w:rsidRPr="00DB5500">
        <w:rPr>
          <w:rFonts w:hint="eastAsia"/>
        </w:rPr>
        <w:t xml:space="preserve"> </w:t>
      </w:r>
      <w:r w:rsidRPr="00DB5500">
        <w:rPr>
          <w:rFonts w:hint="eastAsia"/>
        </w:rPr>
        <w:t>按钮</w:t>
      </w:r>
      <w:r>
        <w:rPr>
          <w:rFonts w:hint="eastAsia"/>
        </w:rPr>
        <w:t>,</w:t>
      </w:r>
      <w:r w:rsidRPr="00DB5500">
        <w:rPr>
          <w:rFonts w:hint="eastAsia"/>
        </w:rPr>
        <w:t xml:space="preserve"> </w:t>
      </w:r>
      <w:r w:rsidRPr="00DB5500">
        <w:rPr>
          <w:rFonts w:hint="eastAsia"/>
        </w:rPr>
        <w:t>报警事件</w:t>
      </w:r>
      <w:r>
        <w:rPr>
          <w:rFonts w:hint="eastAsia"/>
        </w:rPr>
        <w:t>,</w:t>
      </w:r>
      <w:r w:rsidRPr="00DB5500">
        <w:rPr>
          <w:rFonts w:hint="eastAsia"/>
        </w:rPr>
        <w:t xml:space="preserve"> </w:t>
      </w:r>
      <w:r w:rsidRPr="00DB5500">
        <w:rPr>
          <w:rFonts w:hint="eastAsia"/>
        </w:rPr>
        <w:t>远程开门</w:t>
      </w:r>
      <w:r>
        <w:rPr>
          <w:rFonts w:hint="eastAsia"/>
        </w:rPr>
        <w:t>等</w:t>
      </w:r>
      <w:r>
        <w:rPr>
          <w:rFonts w:hint="eastAsia"/>
        </w:rPr>
        <w:t>).</w:t>
      </w:r>
    </w:p>
    <w:p w:rsidR="001D1965" w:rsidRDefault="001D1965" w:rsidP="001D1965">
      <w:pPr>
        <w:ind w:firstLine="420"/>
      </w:pPr>
    </w:p>
    <w:p w:rsidR="001D1965" w:rsidRDefault="001D1965" w:rsidP="001D1965">
      <w:pPr>
        <w:ind w:firstLineChars="200" w:firstLine="420"/>
      </w:pPr>
      <w:r w:rsidRPr="00902741">
        <w:rPr>
          <w:rFonts w:hint="eastAsia"/>
        </w:rPr>
        <w:t>n3k_rec2.log</w:t>
      </w:r>
      <w:r>
        <w:rPr>
          <w:rFonts w:hint="eastAsia"/>
        </w:rPr>
        <w:t>存储的刷卡记录示例</w:t>
      </w:r>
      <w:r>
        <w:rPr>
          <w:rFonts w:hint="eastAsia"/>
        </w:rPr>
        <w:t>:</w:t>
      </w:r>
    </w:p>
    <w:p w:rsidR="001D1965" w:rsidRDefault="001D1965" w:rsidP="001D1965">
      <w:pPr>
        <w:ind w:firstLine="420"/>
      </w:pPr>
      <w:r>
        <w:t>Rec: 0d4d1c53000000b7C1DC120100000000A41E6E7410900000</w:t>
      </w:r>
    </w:p>
    <w:p w:rsidR="001D1965" w:rsidRDefault="001D1965" w:rsidP="001D1965">
      <w:pPr>
        <w:ind w:firstLine="420"/>
      </w:pPr>
      <w:r>
        <w:rPr>
          <w:rFonts w:hint="eastAsia"/>
        </w:rPr>
        <w:t>卡号</w:t>
      </w:r>
      <w:r>
        <w:rPr>
          <w:rFonts w:hint="eastAsia"/>
        </w:rPr>
        <w:t>: 18013377</w:t>
      </w:r>
    </w:p>
    <w:p w:rsidR="001D1965" w:rsidRDefault="001D1965" w:rsidP="001D1965">
      <w:pPr>
        <w:ind w:firstLine="420"/>
      </w:pPr>
      <w:r>
        <w:rPr>
          <w:rFonts w:hint="eastAsia"/>
        </w:rPr>
        <w:t>工号</w:t>
      </w:r>
      <w:r>
        <w:rPr>
          <w:rFonts w:hint="eastAsia"/>
        </w:rPr>
        <w:t>: 1</w:t>
      </w:r>
    </w:p>
    <w:p w:rsidR="001D1965" w:rsidRDefault="001D1965" w:rsidP="001D1965">
      <w:pPr>
        <w:ind w:firstLine="420"/>
      </w:pPr>
      <w:r>
        <w:rPr>
          <w:rFonts w:hint="eastAsia"/>
        </w:rPr>
        <w:t>姓名</w:t>
      </w:r>
      <w:r>
        <w:rPr>
          <w:rFonts w:hint="eastAsia"/>
        </w:rPr>
        <w:t>: N18013377</w:t>
      </w:r>
    </w:p>
    <w:p w:rsidR="001D1965" w:rsidRDefault="001D1965" w:rsidP="001D1965">
      <w:pPr>
        <w:ind w:firstLine="420"/>
      </w:pPr>
      <w:r>
        <w:rPr>
          <w:rFonts w:hint="eastAsia"/>
        </w:rPr>
        <w:lastRenderedPageBreak/>
        <w:t>部门</w:t>
      </w:r>
      <w:r>
        <w:rPr>
          <w:rFonts w:hint="eastAsia"/>
        </w:rPr>
        <w:t xml:space="preserve">: </w:t>
      </w:r>
    </w:p>
    <w:p w:rsidR="001D1965" w:rsidRDefault="001D1965" w:rsidP="001D1965">
      <w:pPr>
        <w:ind w:firstLine="420"/>
      </w:pPr>
      <w:r>
        <w:rPr>
          <w:rFonts w:hint="eastAsia"/>
        </w:rPr>
        <w:t>时间</w:t>
      </w:r>
      <w:r>
        <w:rPr>
          <w:rFonts w:hint="eastAsia"/>
        </w:rPr>
        <w:t xml:space="preserve">: 2015-05-04 14:35:28 </w:t>
      </w:r>
      <w:r>
        <w:rPr>
          <w:rFonts w:hint="eastAsia"/>
        </w:rPr>
        <w:t>星期一</w:t>
      </w:r>
    </w:p>
    <w:p w:rsidR="001D1965" w:rsidRDefault="001D1965" w:rsidP="001D1965">
      <w:pPr>
        <w:ind w:firstLine="420"/>
      </w:pPr>
      <w:r>
        <w:rPr>
          <w:rFonts w:hint="eastAsia"/>
        </w:rPr>
        <w:t>地点</w:t>
      </w:r>
      <w:r>
        <w:rPr>
          <w:rFonts w:hint="eastAsia"/>
        </w:rPr>
        <w:t>: m001-1</w:t>
      </w:r>
      <w:r>
        <w:rPr>
          <w:rFonts w:hint="eastAsia"/>
        </w:rPr>
        <w:t>号</w:t>
      </w:r>
      <w:r>
        <w:rPr>
          <w:rFonts w:hint="eastAsia"/>
        </w:rPr>
        <w:t>-</w:t>
      </w:r>
      <w:r>
        <w:rPr>
          <w:rFonts w:hint="eastAsia"/>
        </w:rPr>
        <w:t>进门</w:t>
      </w:r>
    </w:p>
    <w:p w:rsidR="001D1965" w:rsidRDefault="001D1965" w:rsidP="001D1965">
      <w:pPr>
        <w:ind w:firstLine="420"/>
      </w:pPr>
      <w:r>
        <w:rPr>
          <w:rFonts w:hint="eastAsia"/>
        </w:rPr>
        <w:t>状态</w:t>
      </w:r>
      <w:r>
        <w:rPr>
          <w:rFonts w:hint="eastAsia"/>
        </w:rPr>
        <w:t xml:space="preserve">: </w:t>
      </w:r>
      <w:r>
        <w:rPr>
          <w:rFonts w:hint="eastAsia"/>
        </w:rPr>
        <w:t>刷卡禁止通过</w:t>
      </w:r>
      <w:r>
        <w:rPr>
          <w:rFonts w:hint="eastAsia"/>
        </w:rPr>
        <w:t xml:space="preserve">: </w:t>
      </w:r>
      <w:r>
        <w:rPr>
          <w:rFonts w:hint="eastAsia"/>
        </w:rPr>
        <w:t>没有权限</w:t>
      </w:r>
    </w:p>
    <w:p w:rsidR="001D1965" w:rsidRDefault="001D1965" w:rsidP="001D1965">
      <w:pPr>
        <w:ind w:firstLine="420"/>
      </w:pPr>
    </w:p>
    <w:p w:rsidR="001D1965" w:rsidRDefault="001D1965" w:rsidP="001D1965">
      <w:pPr>
        <w:ind w:firstLineChars="200" w:firstLine="420"/>
      </w:pPr>
      <w:r w:rsidRPr="00902741">
        <w:rPr>
          <w:rFonts w:hint="eastAsia"/>
        </w:rPr>
        <w:t>n3k_rec3.log</w:t>
      </w:r>
      <w:r>
        <w:rPr>
          <w:rFonts w:hint="eastAsia"/>
        </w:rPr>
        <w:t>存储的是非刷卡记录示例</w:t>
      </w:r>
      <w:r>
        <w:rPr>
          <w:rFonts w:hint="eastAsia"/>
        </w:rPr>
        <w:t>:</w:t>
      </w:r>
    </w:p>
    <w:p w:rsidR="001D1965" w:rsidRDefault="001D1965" w:rsidP="001D1965">
      <w:pPr>
        <w:ind w:firstLine="420"/>
      </w:pPr>
      <w:r>
        <w:t>Rec: 0d4d1c53000000ec0700000000000000A41E547612800000</w:t>
      </w:r>
    </w:p>
    <w:p w:rsidR="001D1965" w:rsidRDefault="001D1965" w:rsidP="001D1965">
      <w:pPr>
        <w:ind w:firstLine="420"/>
      </w:pPr>
      <w:r>
        <w:rPr>
          <w:rFonts w:hint="eastAsia"/>
        </w:rPr>
        <w:t>时间</w:t>
      </w:r>
      <w:r>
        <w:rPr>
          <w:rFonts w:hint="eastAsia"/>
        </w:rPr>
        <w:t xml:space="preserve">: 2015-05-04 14:50:40 </w:t>
      </w:r>
      <w:r>
        <w:rPr>
          <w:rFonts w:hint="eastAsia"/>
        </w:rPr>
        <w:t>星期一</w:t>
      </w:r>
    </w:p>
    <w:p w:rsidR="001D1965" w:rsidRDefault="001D1965" w:rsidP="001D1965">
      <w:pPr>
        <w:ind w:firstLine="420"/>
      </w:pPr>
      <w:r>
        <w:rPr>
          <w:rFonts w:hint="eastAsia"/>
        </w:rPr>
        <w:t>地点</w:t>
      </w:r>
      <w:r>
        <w:rPr>
          <w:rFonts w:hint="eastAsia"/>
        </w:rPr>
        <w:t>: m001-1</w:t>
      </w:r>
      <w:r>
        <w:rPr>
          <w:rFonts w:hint="eastAsia"/>
        </w:rPr>
        <w:t>号</w:t>
      </w:r>
    </w:p>
    <w:p w:rsidR="001D1965" w:rsidRDefault="001D1965" w:rsidP="001D1965">
      <w:pPr>
        <w:ind w:firstLine="420"/>
      </w:pPr>
      <w:r>
        <w:rPr>
          <w:rFonts w:hint="eastAsia"/>
        </w:rPr>
        <w:t>状态</w:t>
      </w:r>
      <w:r>
        <w:rPr>
          <w:rFonts w:hint="eastAsia"/>
        </w:rPr>
        <w:t xml:space="preserve">: </w:t>
      </w:r>
      <w:r>
        <w:rPr>
          <w:rFonts w:hint="eastAsia"/>
        </w:rPr>
        <w:t>按钮不开门</w:t>
      </w:r>
      <w:r>
        <w:rPr>
          <w:rFonts w:hint="eastAsia"/>
        </w:rPr>
        <w:t xml:space="preserve">: </w:t>
      </w:r>
      <w:r>
        <w:rPr>
          <w:rFonts w:hint="eastAsia"/>
        </w:rPr>
        <w:t>互锁</w:t>
      </w:r>
    </w:p>
    <w:p w:rsidR="001D1965" w:rsidRDefault="001D1965" w:rsidP="001D1965">
      <w:pPr>
        <w:ind w:firstLine="420"/>
      </w:pPr>
    </w:p>
    <w:p w:rsidR="001D1965" w:rsidRDefault="001D1965" w:rsidP="001D1965">
      <w:pPr>
        <w:ind w:firstLine="420"/>
      </w:pPr>
    </w:p>
    <w:p w:rsidR="001D1965" w:rsidRDefault="001D1965" w:rsidP="001D1965">
      <w:pPr>
        <w:ind w:firstLine="420"/>
      </w:pPr>
      <w:r>
        <w:rPr>
          <w:rFonts w:hint="eastAsia"/>
        </w:rPr>
        <w:t>更多示例参考</w:t>
      </w:r>
      <w:r w:rsidRPr="00F86FCF">
        <w:t xml:space="preserve"> </w:t>
      </w:r>
      <w:r>
        <w:t>”</w:t>
      </w:r>
      <w:r w:rsidRPr="00055FD7">
        <w:rPr>
          <w:rFonts w:hint="eastAsia"/>
        </w:rPr>
        <w:t xml:space="preserve"> </w:t>
      </w:r>
      <w:r w:rsidRPr="00055FD7">
        <w:rPr>
          <w:rFonts w:hint="eastAsia"/>
        </w:rPr>
        <w:t>二次开发</w:t>
      </w:r>
      <w:r w:rsidRPr="00055FD7">
        <w:rPr>
          <w:rFonts w:hint="eastAsia"/>
        </w:rPr>
        <w:t>(</w:t>
      </w:r>
      <w:r w:rsidRPr="00055FD7">
        <w:rPr>
          <w:rFonts w:hint="eastAsia"/>
        </w:rPr>
        <w:t>基于门禁软件</w:t>
      </w:r>
      <w:r w:rsidRPr="00055FD7">
        <w:rPr>
          <w:rFonts w:hint="eastAsia"/>
        </w:rPr>
        <w:t>)\</w:t>
      </w:r>
      <w:r w:rsidRPr="00055FD7">
        <w:rPr>
          <w:rFonts w:hint="eastAsia"/>
        </w:rPr>
        <w:t>参考数据</w:t>
      </w:r>
      <w:r>
        <w:rPr>
          <w:rFonts w:hint="eastAsia"/>
        </w:rPr>
        <w:t>\</w:t>
      </w:r>
      <w:r w:rsidRPr="00B45CC9">
        <w:rPr>
          <w:rFonts w:hint="eastAsia"/>
        </w:rPr>
        <w:t>所有刷卡记录和非刷卡记录输出范例</w:t>
      </w:r>
      <w:r w:rsidRPr="00B45CC9">
        <w:rPr>
          <w:rFonts w:hint="eastAsia"/>
        </w:rPr>
        <w:t>_20150504.rar</w:t>
      </w:r>
      <w:r>
        <w:t>”</w:t>
      </w:r>
      <w:r>
        <w:rPr>
          <w:rFonts w:hint="eastAsia"/>
        </w:rPr>
        <w:t>文件</w:t>
      </w:r>
    </w:p>
    <w:p w:rsidR="001D1965" w:rsidRDefault="001D1965" w:rsidP="001D1965">
      <w:pPr>
        <w:ind w:firstLine="420"/>
      </w:pPr>
      <w:r>
        <w:rPr>
          <w:rFonts w:hint="eastAsia"/>
        </w:rPr>
        <w:t>记录的状态说明可以参考</w:t>
      </w:r>
      <w:r>
        <w:t>”</w:t>
      </w:r>
      <w:r w:rsidRPr="00F86FCF">
        <w:rPr>
          <w:rFonts w:hint="eastAsia"/>
        </w:rPr>
        <w:t xml:space="preserve"> </w:t>
      </w:r>
      <w:r w:rsidRPr="00F86FCF">
        <w:rPr>
          <w:rFonts w:hint="eastAsia"/>
        </w:rPr>
        <w:t>二次开发</w:t>
      </w:r>
      <w:r w:rsidRPr="00F86FCF">
        <w:rPr>
          <w:rFonts w:hint="eastAsia"/>
        </w:rPr>
        <w:t>(</w:t>
      </w:r>
      <w:r w:rsidRPr="00F86FCF">
        <w:rPr>
          <w:rFonts w:hint="eastAsia"/>
        </w:rPr>
        <w:t>基于底层协议</w:t>
      </w:r>
      <w:r w:rsidRPr="00F86FCF">
        <w:rPr>
          <w:rFonts w:hint="eastAsia"/>
        </w:rPr>
        <w:t>)\01</w:t>
      </w:r>
      <w:r w:rsidRPr="00F86FCF">
        <w:rPr>
          <w:rFonts w:hint="eastAsia"/>
        </w:rPr>
        <w:t>短报文协议</w:t>
      </w:r>
      <w:r w:rsidRPr="00F86FCF">
        <w:rPr>
          <w:rFonts w:hint="eastAsia"/>
        </w:rPr>
        <w:t>(</w:t>
      </w:r>
      <w:r w:rsidRPr="00F86FCF">
        <w:rPr>
          <w:rFonts w:hint="eastAsia"/>
        </w:rPr>
        <w:t>基础</w:t>
      </w:r>
      <w:r w:rsidRPr="00F86FCF">
        <w:rPr>
          <w:rFonts w:hint="eastAsia"/>
        </w:rPr>
        <w:t>)</w:t>
      </w:r>
      <w:r>
        <w:rPr>
          <w:rFonts w:hint="eastAsia"/>
        </w:rPr>
        <w:t>\</w:t>
      </w:r>
      <w:r w:rsidRPr="00F86FCF">
        <w:rPr>
          <w:rFonts w:hint="eastAsia"/>
        </w:rPr>
        <w:t xml:space="preserve"> </w:t>
      </w:r>
      <w:r w:rsidRPr="00F86FCF">
        <w:rPr>
          <w:rFonts w:hint="eastAsia"/>
        </w:rPr>
        <w:t>刷卡记录说明</w:t>
      </w:r>
      <w:r w:rsidRPr="00F86FCF">
        <w:rPr>
          <w:rFonts w:hint="eastAsia"/>
        </w:rPr>
        <w:t>.xls</w:t>
      </w:r>
      <w:r>
        <w:t>”</w:t>
      </w:r>
      <w:r>
        <w:rPr>
          <w:rFonts w:hint="eastAsia"/>
        </w:rPr>
        <w:t>文件</w:t>
      </w:r>
    </w:p>
    <w:p w:rsidR="001D1965" w:rsidRDefault="001D1965" w:rsidP="001D1965">
      <w:pPr>
        <w:ind w:firstLine="420"/>
      </w:pPr>
    </w:p>
    <w:p w:rsidR="001D1965" w:rsidRDefault="001D1965" w:rsidP="001D1965">
      <w:pPr>
        <w:numPr>
          <w:ilvl w:val="0"/>
          <w:numId w:val="3"/>
        </w:numPr>
      </w:pPr>
      <w:r>
        <w:rPr>
          <w:rFonts w:hint="eastAsia"/>
        </w:rPr>
        <w:t>查询</w:t>
      </w:r>
      <w:r>
        <w:rPr>
          <w:rFonts w:hint="eastAsia"/>
        </w:rPr>
        <w:t xml:space="preserve"> DOC\</w:t>
      </w:r>
      <w:r w:rsidRPr="00902741">
        <w:t>n3k_monitor</w:t>
      </w:r>
      <w:r>
        <w:rPr>
          <w:rFonts w:hint="eastAsia"/>
        </w:rPr>
        <w:t>.log</w:t>
      </w:r>
      <w:r>
        <w:rPr>
          <w:rFonts w:hint="eastAsia"/>
        </w:rPr>
        <w:t>文件</w:t>
      </w:r>
      <w:r>
        <w:rPr>
          <w:rFonts w:hint="eastAsia"/>
        </w:rPr>
        <w:t xml:space="preserve">, </w:t>
      </w:r>
      <w:r>
        <w:rPr>
          <w:rFonts w:hint="eastAsia"/>
        </w:rPr>
        <w:t>可以查看当前实时监控的门的运行状态</w:t>
      </w:r>
    </w:p>
    <w:p w:rsidR="001D1965" w:rsidRDefault="001D1965" w:rsidP="001D1965">
      <w:pPr>
        <w:ind w:firstLine="420"/>
      </w:pPr>
      <w:r>
        <w:rPr>
          <w:rFonts w:hint="eastAsia"/>
        </w:rPr>
        <w:t>第一行</w:t>
      </w:r>
      <w:r>
        <w:rPr>
          <w:rFonts w:hint="eastAsia"/>
        </w:rPr>
        <w:t xml:space="preserve"> </w:t>
      </w:r>
      <w:r>
        <w:rPr>
          <w:rFonts w:hint="eastAsia"/>
        </w:rPr>
        <w:t>是更新时间</w:t>
      </w:r>
      <w:r>
        <w:rPr>
          <w:rFonts w:hint="eastAsia"/>
        </w:rPr>
        <w:t xml:space="preserve"> </w:t>
      </w:r>
      <w:r>
        <w:rPr>
          <w:rFonts w:hint="eastAsia"/>
        </w:rPr>
        <w:t>精确到毫秒</w:t>
      </w:r>
      <w:r>
        <w:rPr>
          <w:rFonts w:hint="eastAsia"/>
        </w:rPr>
        <w:t xml:space="preserve">(ms): </w:t>
      </w:r>
    </w:p>
    <w:p w:rsidR="001D1965" w:rsidRDefault="001D1965" w:rsidP="001D1965">
      <w:pPr>
        <w:ind w:firstLine="420"/>
      </w:pPr>
      <w:r>
        <w:rPr>
          <w:rFonts w:hint="eastAsia"/>
        </w:rPr>
        <w:t>第二行开始</w:t>
      </w:r>
      <w:r>
        <w:rPr>
          <w:rFonts w:hint="eastAsia"/>
        </w:rPr>
        <w:t xml:space="preserve"> </w:t>
      </w:r>
      <w:r>
        <w:rPr>
          <w:rFonts w:hint="eastAsia"/>
        </w:rPr>
        <w:t>以</w:t>
      </w:r>
      <w:r>
        <w:rPr>
          <w:rFonts w:hint="eastAsia"/>
        </w:rPr>
        <w:t xml:space="preserve"> "</w:t>
      </w:r>
      <w:r>
        <w:rPr>
          <w:rFonts w:hint="eastAsia"/>
        </w:rPr>
        <w:t>门名称</w:t>
      </w:r>
      <w:r>
        <w:rPr>
          <w:rFonts w:hint="eastAsia"/>
        </w:rPr>
        <w:t>" + "</w:t>
      </w:r>
      <w:r>
        <w:rPr>
          <w:rFonts w:hint="eastAsia"/>
        </w:rPr>
        <w:t>逗号作间隔符</w:t>
      </w:r>
      <w:r>
        <w:rPr>
          <w:rFonts w:hint="eastAsia"/>
        </w:rPr>
        <w:t>" + "</w:t>
      </w:r>
      <w:r>
        <w:rPr>
          <w:rFonts w:hint="eastAsia"/>
        </w:rPr>
        <w:t>门状态</w:t>
      </w:r>
      <w:r>
        <w:rPr>
          <w:rFonts w:hint="eastAsia"/>
        </w:rPr>
        <w:t>"</w:t>
      </w:r>
      <w:r>
        <w:rPr>
          <w:rFonts w:hint="eastAsia"/>
        </w:rPr>
        <w:t>来写入</w:t>
      </w:r>
      <w:r>
        <w:rPr>
          <w:rFonts w:hint="eastAsia"/>
        </w:rPr>
        <w:t>...  [</w:t>
      </w:r>
      <w:r>
        <w:rPr>
          <w:rFonts w:hint="eastAsia"/>
        </w:rPr>
        <w:t>门状态分为三种</w:t>
      </w:r>
      <w:r>
        <w:rPr>
          <w:rFonts w:hint="eastAsia"/>
        </w:rPr>
        <w:t xml:space="preserve">: </w:t>
      </w:r>
      <w:r>
        <w:rPr>
          <w:rFonts w:hint="eastAsia"/>
        </w:rPr>
        <w:t>打开</w:t>
      </w:r>
      <w:r>
        <w:rPr>
          <w:rFonts w:hint="eastAsia"/>
        </w:rPr>
        <w:t xml:space="preserve">, </w:t>
      </w:r>
      <w:r>
        <w:rPr>
          <w:rFonts w:hint="eastAsia"/>
        </w:rPr>
        <w:t>关闭</w:t>
      </w:r>
      <w:r>
        <w:rPr>
          <w:rFonts w:hint="eastAsia"/>
        </w:rPr>
        <w:t xml:space="preserve">, </w:t>
      </w:r>
      <w:r>
        <w:rPr>
          <w:rFonts w:hint="eastAsia"/>
        </w:rPr>
        <w:t>通信不上</w:t>
      </w:r>
      <w:r>
        <w:rPr>
          <w:rFonts w:hint="eastAsia"/>
        </w:rPr>
        <w:t>]</w:t>
      </w:r>
    </w:p>
    <w:p w:rsidR="001D1965" w:rsidRDefault="001D1965" w:rsidP="001D1965">
      <w:pPr>
        <w:ind w:left="360" w:firstLine="420"/>
      </w:pPr>
      <w:r>
        <w:rPr>
          <w:rFonts w:hint="eastAsia"/>
        </w:rPr>
        <w:tab/>
      </w:r>
      <w:r>
        <w:rPr>
          <w:rFonts w:hint="eastAsia"/>
        </w:rPr>
        <w:t>示例</w:t>
      </w:r>
      <w:r>
        <w:rPr>
          <w:rFonts w:hint="eastAsia"/>
        </w:rPr>
        <w:t>:</w:t>
      </w:r>
    </w:p>
    <w:p w:rsidR="001D1965" w:rsidRDefault="001D1965" w:rsidP="001D1965">
      <w:pPr>
        <w:ind w:left="360" w:firstLine="420"/>
      </w:pPr>
      <w:r>
        <w:t>2015-04-28 00:29:03.233</w:t>
      </w:r>
    </w:p>
    <w:p w:rsidR="001D1965" w:rsidRDefault="001D1965" w:rsidP="001D1965">
      <w:pPr>
        <w:ind w:left="360" w:firstLine="420"/>
      </w:pPr>
      <w:r>
        <w:rPr>
          <w:rFonts w:hint="eastAsia"/>
        </w:rPr>
        <w:t>大门</w:t>
      </w:r>
      <w:r>
        <w:rPr>
          <w:rFonts w:hint="eastAsia"/>
        </w:rPr>
        <w:t>,</w:t>
      </w:r>
      <w:r>
        <w:rPr>
          <w:rFonts w:hint="eastAsia"/>
        </w:rPr>
        <w:t>打开</w:t>
      </w:r>
    </w:p>
    <w:p w:rsidR="001D1965" w:rsidRDefault="001D1965" w:rsidP="001D1965">
      <w:pPr>
        <w:ind w:left="360" w:firstLine="420"/>
      </w:pPr>
      <w:r>
        <w:rPr>
          <w:rFonts w:hint="eastAsia"/>
        </w:rPr>
        <w:t>办公室</w:t>
      </w:r>
      <w:r>
        <w:rPr>
          <w:rFonts w:hint="eastAsia"/>
        </w:rPr>
        <w:t>,</w:t>
      </w:r>
      <w:r>
        <w:rPr>
          <w:rFonts w:hint="eastAsia"/>
        </w:rPr>
        <w:t>关闭</w:t>
      </w:r>
    </w:p>
    <w:p w:rsidR="001D1965" w:rsidRDefault="001D1965" w:rsidP="001D1965">
      <w:pPr>
        <w:ind w:left="360" w:firstLine="420"/>
      </w:pPr>
      <w:r>
        <w:rPr>
          <w:rFonts w:hint="eastAsia"/>
        </w:rPr>
        <w:t>仓库</w:t>
      </w:r>
      <w:r>
        <w:rPr>
          <w:rFonts w:hint="eastAsia"/>
        </w:rPr>
        <w:t>,</w:t>
      </w:r>
      <w:r>
        <w:rPr>
          <w:rFonts w:hint="eastAsia"/>
        </w:rPr>
        <w:t>通信不上</w:t>
      </w:r>
    </w:p>
    <w:p w:rsidR="001D1965" w:rsidRDefault="001D1965" w:rsidP="001D1965">
      <w:pPr>
        <w:numPr>
          <w:ilvl w:val="0"/>
          <w:numId w:val="3"/>
        </w:numPr>
      </w:pPr>
      <w:r>
        <w:rPr>
          <w:rFonts w:hint="eastAsia"/>
        </w:rPr>
        <w:t>数据文件可参考</w:t>
      </w:r>
      <w:r>
        <w:t>”</w:t>
      </w:r>
      <w:r w:rsidRPr="00055FD7">
        <w:rPr>
          <w:rFonts w:hint="eastAsia"/>
        </w:rPr>
        <w:t xml:space="preserve"> </w:t>
      </w:r>
      <w:r w:rsidRPr="00055FD7">
        <w:rPr>
          <w:rFonts w:hint="eastAsia"/>
        </w:rPr>
        <w:t>二次开发</w:t>
      </w:r>
      <w:r w:rsidRPr="00055FD7">
        <w:rPr>
          <w:rFonts w:hint="eastAsia"/>
        </w:rPr>
        <w:t>(</w:t>
      </w:r>
      <w:r w:rsidRPr="00055FD7">
        <w:rPr>
          <w:rFonts w:hint="eastAsia"/>
        </w:rPr>
        <w:t>基于门禁软件</w:t>
      </w:r>
      <w:r w:rsidRPr="00055FD7">
        <w:rPr>
          <w:rFonts w:hint="eastAsia"/>
        </w:rPr>
        <w:t>)\</w:t>
      </w:r>
      <w:r w:rsidRPr="00055FD7">
        <w:rPr>
          <w:rFonts w:hint="eastAsia"/>
        </w:rPr>
        <w:t>参考数据</w:t>
      </w:r>
      <w:r>
        <w:rPr>
          <w:rFonts w:hint="eastAsia"/>
        </w:rPr>
        <w:t>\</w:t>
      </w:r>
      <w:r w:rsidRPr="00B45CC9">
        <w:rPr>
          <w:rFonts w:hint="eastAsia"/>
        </w:rPr>
        <w:t>所有刷卡记录和非刷卡记录输出范例</w:t>
      </w:r>
      <w:r w:rsidRPr="00B45CC9">
        <w:rPr>
          <w:rFonts w:hint="eastAsia"/>
        </w:rPr>
        <w:t>_20150504.rar</w:t>
      </w:r>
      <w:r>
        <w:t>”</w:t>
      </w:r>
    </w:p>
    <w:p w:rsidR="001D1965" w:rsidRDefault="001D1965" w:rsidP="001D1965">
      <w:pPr>
        <w:ind w:firstLine="420"/>
      </w:pPr>
    </w:p>
    <w:p w:rsidR="001C1E2A" w:rsidRDefault="001C1E2A"/>
    <w:p w:rsidR="001C1E2A" w:rsidRDefault="001C1E2A"/>
    <w:sectPr w:rsidR="001C1E2A" w:rsidSect="0090642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D86" w:rsidRDefault="00B42D86" w:rsidP="00280052">
      <w:r>
        <w:separator/>
      </w:r>
    </w:p>
  </w:endnote>
  <w:endnote w:type="continuationSeparator" w:id="1">
    <w:p w:rsidR="00B42D86" w:rsidRDefault="00B42D86" w:rsidP="00280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D86" w:rsidRDefault="00B42D86" w:rsidP="00280052">
      <w:r>
        <w:separator/>
      </w:r>
    </w:p>
  </w:footnote>
  <w:footnote w:type="continuationSeparator" w:id="1">
    <w:p w:rsidR="00B42D86" w:rsidRDefault="00B42D86" w:rsidP="002800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2">
    <w:nsid w:val="00000012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3">
    <w:nsid w:val="200C12DF"/>
    <w:multiLevelType w:val="hybridMultilevel"/>
    <w:tmpl w:val="A552C004"/>
    <w:lvl w:ilvl="0" w:tplc="84681082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2871FCF"/>
    <w:multiLevelType w:val="hybridMultilevel"/>
    <w:tmpl w:val="01D486E2"/>
    <w:lvl w:ilvl="0" w:tplc="0972C2FE">
      <w:start w:val="5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5DA010D0"/>
    <w:multiLevelType w:val="multilevel"/>
    <w:tmpl w:val="EC4CD0D2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>
    <w:nsid w:val="622D3320"/>
    <w:multiLevelType w:val="hybridMultilevel"/>
    <w:tmpl w:val="D550DEFC"/>
    <w:lvl w:ilvl="0" w:tplc="6798C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0C74"/>
    <w:rsid w:val="00080C66"/>
    <w:rsid w:val="000B7F5E"/>
    <w:rsid w:val="0013760F"/>
    <w:rsid w:val="00172A27"/>
    <w:rsid w:val="001C1E2A"/>
    <w:rsid w:val="001D1965"/>
    <w:rsid w:val="0020308B"/>
    <w:rsid w:val="002410E5"/>
    <w:rsid w:val="0025517E"/>
    <w:rsid w:val="00265490"/>
    <w:rsid w:val="0026687A"/>
    <w:rsid w:val="00270279"/>
    <w:rsid w:val="00280052"/>
    <w:rsid w:val="002A6B72"/>
    <w:rsid w:val="002E25C6"/>
    <w:rsid w:val="003355FA"/>
    <w:rsid w:val="004A7E7D"/>
    <w:rsid w:val="004B7D2F"/>
    <w:rsid w:val="004F1ACA"/>
    <w:rsid w:val="00506FC1"/>
    <w:rsid w:val="00596F1C"/>
    <w:rsid w:val="005D4BD9"/>
    <w:rsid w:val="005F0B27"/>
    <w:rsid w:val="0068248C"/>
    <w:rsid w:val="006857C2"/>
    <w:rsid w:val="006C4752"/>
    <w:rsid w:val="006D5596"/>
    <w:rsid w:val="007038D0"/>
    <w:rsid w:val="007331C7"/>
    <w:rsid w:val="00761375"/>
    <w:rsid w:val="00802EF7"/>
    <w:rsid w:val="00810C83"/>
    <w:rsid w:val="0083052F"/>
    <w:rsid w:val="008C0348"/>
    <w:rsid w:val="0090642D"/>
    <w:rsid w:val="00961A1F"/>
    <w:rsid w:val="00A00776"/>
    <w:rsid w:val="00A849D4"/>
    <w:rsid w:val="00B42D86"/>
    <w:rsid w:val="00C67A9A"/>
    <w:rsid w:val="00DB0665"/>
    <w:rsid w:val="00E040DC"/>
    <w:rsid w:val="00E85A52"/>
    <w:rsid w:val="00EB21AE"/>
    <w:rsid w:val="00F775B6"/>
    <w:rsid w:val="00F93EF9"/>
    <w:rsid w:val="00FD1484"/>
    <w:rsid w:val="00FE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42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00776"/>
    <w:pPr>
      <w:keepNext/>
      <w:keepLines/>
      <w:widowControl/>
      <w:numPr>
        <w:numId w:val="7"/>
      </w:numPr>
      <w:tabs>
        <w:tab w:val="left" w:pos="432"/>
      </w:tabs>
      <w:adjustRightInd w:val="0"/>
      <w:jc w:val="lef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A00776"/>
    <w:pPr>
      <w:keepNext/>
      <w:keepLines/>
      <w:widowControl/>
      <w:numPr>
        <w:ilvl w:val="1"/>
        <w:numId w:val="7"/>
      </w:numPr>
      <w:tabs>
        <w:tab w:val="left" w:pos="576"/>
      </w:tabs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0642D"/>
    <w:pPr>
      <w:keepNext/>
      <w:keepLines/>
      <w:numPr>
        <w:ilvl w:val="2"/>
        <w:numId w:val="7"/>
      </w:numPr>
      <w:tabs>
        <w:tab w:val="left" w:pos="720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90642D"/>
    <w:pPr>
      <w:keepNext/>
      <w:keepLines/>
      <w:tabs>
        <w:tab w:val="left" w:pos="864"/>
      </w:tabs>
      <w:spacing w:before="280" w:after="290" w:line="376" w:lineRule="auto"/>
      <w:ind w:left="864" w:hanging="864"/>
      <w:outlineLvl w:val="3"/>
    </w:pPr>
    <w:rPr>
      <w:rFonts w:ascii="Arial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90642D"/>
    <w:pPr>
      <w:keepNext/>
      <w:keepLines/>
      <w:tabs>
        <w:tab w:val="left" w:pos="1008"/>
      </w:tabs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90642D"/>
    <w:pPr>
      <w:keepNext/>
      <w:keepLines/>
      <w:tabs>
        <w:tab w:val="left" w:pos="1152"/>
      </w:tabs>
      <w:spacing w:before="240" w:after="64" w:line="320" w:lineRule="auto"/>
      <w:ind w:left="1152" w:hanging="1152"/>
      <w:outlineLvl w:val="5"/>
    </w:pPr>
    <w:rPr>
      <w:rFonts w:ascii="Arial" w:eastAsia="黑体" w:hAnsi="Arial"/>
      <w:b/>
      <w:bCs/>
      <w:sz w:val="24"/>
      <w:szCs w:val="21"/>
    </w:rPr>
  </w:style>
  <w:style w:type="paragraph" w:styleId="7">
    <w:name w:val="heading 7"/>
    <w:basedOn w:val="a"/>
    <w:next w:val="a"/>
    <w:qFormat/>
    <w:rsid w:val="0090642D"/>
    <w:pPr>
      <w:keepNext/>
      <w:keepLines/>
      <w:tabs>
        <w:tab w:val="left" w:pos="1296"/>
      </w:tabs>
      <w:spacing w:before="240" w:after="64" w:line="320" w:lineRule="auto"/>
      <w:ind w:left="1296" w:hanging="1296"/>
      <w:outlineLvl w:val="6"/>
    </w:pPr>
    <w:rPr>
      <w:b/>
      <w:bCs/>
      <w:sz w:val="24"/>
      <w:szCs w:val="21"/>
    </w:rPr>
  </w:style>
  <w:style w:type="paragraph" w:styleId="8">
    <w:name w:val="heading 8"/>
    <w:basedOn w:val="a"/>
    <w:next w:val="a"/>
    <w:qFormat/>
    <w:rsid w:val="0090642D"/>
    <w:pPr>
      <w:keepNext/>
      <w:keepLines/>
      <w:tabs>
        <w:tab w:val="left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90642D"/>
    <w:pPr>
      <w:keepNext/>
      <w:keepLines/>
      <w:tabs>
        <w:tab w:val="left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90642D"/>
    <w:rPr>
      <w:color w:val="800080"/>
      <w:u w:val="single"/>
    </w:rPr>
  </w:style>
  <w:style w:type="character" w:styleId="a4">
    <w:name w:val="annotation reference"/>
    <w:rsid w:val="0090642D"/>
    <w:rPr>
      <w:sz w:val="21"/>
      <w:szCs w:val="21"/>
    </w:rPr>
  </w:style>
  <w:style w:type="character" w:styleId="a5">
    <w:name w:val="page number"/>
    <w:basedOn w:val="a0"/>
    <w:rsid w:val="0090642D"/>
  </w:style>
  <w:style w:type="character" w:styleId="a6">
    <w:name w:val="Strong"/>
    <w:qFormat/>
    <w:rsid w:val="0090642D"/>
    <w:rPr>
      <w:b/>
      <w:bCs/>
    </w:rPr>
  </w:style>
  <w:style w:type="character" w:styleId="a7">
    <w:name w:val="Hyperlink"/>
    <w:basedOn w:val="a0"/>
    <w:uiPriority w:val="99"/>
    <w:rsid w:val="0090642D"/>
    <w:rPr>
      <w:color w:val="0000FF"/>
      <w:u w:val="single"/>
    </w:rPr>
  </w:style>
  <w:style w:type="character" w:customStyle="1" w:styleId="3Char">
    <w:name w:val="标题 3 Char"/>
    <w:link w:val="3"/>
    <w:rsid w:val="0090642D"/>
    <w:rPr>
      <w:b/>
      <w:bCs/>
      <w:kern w:val="2"/>
      <w:sz w:val="32"/>
      <w:szCs w:val="32"/>
    </w:rPr>
  </w:style>
  <w:style w:type="character" w:customStyle="1" w:styleId="2CharCharChar">
    <w:name w:val="正文缩进2字节 Char Char Char"/>
    <w:link w:val="2Char"/>
    <w:rsid w:val="0090642D"/>
    <w:rPr>
      <w:rFonts w:eastAsia="宋体" w:cs="宋体"/>
      <w:kern w:val="2"/>
      <w:sz w:val="21"/>
      <w:lang w:val="en-US" w:eastAsia="zh-CN" w:bidi="ar-SA"/>
    </w:rPr>
  </w:style>
  <w:style w:type="character" w:customStyle="1" w:styleId="Char">
    <w:name w:val="正文文本 Char"/>
    <w:basedOn w:val="a0"/>
    <w:link w:val="a8"/>
    <w:rsid w:val="0090642D"/>
    <w:rPr>
      <w:rFonts w:eastAsia="宋体"/>
      <w:kern w:val="2"/>
      <w:sz w:val="21"/>
      <w:szCs w:val="24"/>
      <w:lang w:val="en-US" w:eastAsia="zh-CN" w:bidi="ar-SA"/>
    </w:rPr>
  </w:style>
  <w:style w:type="paragraph" w:styleId="70">
    <w:name w:val="toc 7"/>
    <w:basedOn w:val="a"/>
    <w:next w:val="a"/>
    <w:rsid w:val="0090642D"/>
    <w:pPr>
      <w:ind w:left="1260"/>
      <w:jc w:val="left"/>
    </w:pPr>
    <w:rPr>
      <w:sz w:val="18"/>
      <w:szCs w:val="18"/>
    </w:rPr>
  </w:style>
  <w:style w:type="paragraph" w:styleId="a9">
    <w:name w:val="Body Text Indent"/>
    <w:basedOn w:val="a"/>
    <w:rsid w:val="0090642D"/>
    <w:pPr>
      <w:ind w:firstLine="435"/>
    </w:pPr>
    <w:rPr>
      <w:color w:val="FF6600"/>
    </w:rPr>
  </w:style>
  <w:style w:type="paragraph" w:styleId="40">
    <w:name w:val="toc 4"/>
    <w:basedOn w:val="a"/>
    <w:next w:val="a"/>
    <w:rsid w:val="0090642D"/>
    <w:pPr>
      <w:ind w:left="630"/>
      <w:jc w:val="left"/>
    </w:pPr>
    <w:rPr>
      <w:szCs w:val="18"/>
    </w:rPr>
  </w:style>
  <w:style w:type="paragraph" w:styleId="30">
    <w:name w:val="Body Text Indent 3"/>
    <w:basedOn w:val="a"/>
    <w:rsid w:val="0090642D"/>
    <w:pPr>
      <w:ind w:leftChars="228" w:left="479" w:firstLineChars="150" w:firstLine="315"/>
    </w:pPr>
  </w:style>
  <w:style w:type="paragraph" w:styleId="80">
    <w:name w:val="toc 8"/>
    <w:basedOn w:val="a"/>
    <w:next w:val="a"/>
    <w:rsid w:val="0090642D"/>
    <w:pPr>
      <w:ind w:left="1470"/>
      <w:jc w:val="left"/>
    </w:pPr>
    <w:rPr>
      <w:sz w:val="18"/>
      <w:szCs w:val="18"/>
    </w:rPr>
  </w:style>
  <w:style w:type="paragraph" w:styleId="aa">
    <w:name w:val="header"/>
    <w:basedOn w:val="a"/>
    <w:rsid w:val="009064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Document Map"/>
    <w:basedOn w:val="a"/>
    <w:rsid w:val="0090642D"/>
    <w:pPr>
      <w:shd w:val="clear" w:color="auto" w:fill="000080"/>
    </w:pPr>
  </w:style>
  <w:style w:type="paragraph" w:styleId="ac">
    <w:name w:val="Date"/>
    <w:basedOn w:val="a"/>
    <w:next w:val="a"/>
    <w:rsid w:val="0090642D"/>
    <w:pPr>
      <w:ind w:leftChars="2500" w:left="100"/>
    </w:pPr>
  </w:style>
  <w:style w:type="paragraph" w:styleId="ad">
    <w:name w:val="table of figures"/>
    <w:basedOn w:val="a"/>
    <w:next w:val="a"/>
    <w:rsid w:val="0090642D"/>
    <w:pPr>
      <w:ind w:leftChars="200" w:left="840" w:hangingChars="200" w:hanging="420"/>
    </w:pPr>
  </w:style>
  <w:style w:type="paragraph" w:styleId="20">
    <w:name w:val="toc 2"/>
    <w:basedOn w:val="a"/>
    <w:next w:val="a"/>
    <w:uiPriority w:val="39"/>
    <w:rsid w:val="0026687A"/>
    <w:pPr>
      <w:spacing w:line="360" w:lineRule="auto"/>
      <w:ind w:leftChars="200" w:left="420"/>
    </w:pPr>
  </w:style>
  <w:style w:type="paragraph" w:styleId="90">
    <w:name w:val="toc 9"/>
    <w:basedOn w:val="a"/>
    <w:next w:val="a"/>
    <w:rsid w:val="0090642D"/>
    <w:pPr>
      <w:ind w:left="1680"/>
      <w:jc w:val="left"/>
    </w:pPr>
    <w:rPr>
      <w:sz w:val="18"/>
      <w:szCs w:val="18"/>
    </w:rPr>
  </w:style>
  <w:style w:type="paragraph" w:styleId="ae">
    <w:name w:val="Title"/>
    <w:basedOn w:val="a"/>
    <w:qFormat/>
    <w:rsid w:val="003355FA"/>
    <w:pPr>
      <w:keepNext/>
      <w:keepLines/>
      <w:widowControl/>
      <w:tabs>
        <w:tab w:val="left" w:pos="4704"/>
      </w:tabs>
      <w:adjustRightInd w:val="0"/>
      <w:spacing w:before="240" w:after="60" w:line="360" w:lineRule="auto"/>
      <w:jc w:val="left"/>
      <w:outlineLvl w:val="0"/>
    </w:pPr>
    <w:rPr>
      <w:rFonts w:ascii="Arial" w:hAnsi="Arial"/>
      <w:b/>
      <w:sz w:val="32"/>
      <w:szCs w:val="20"/>
    </w:rPr>
  </w:style>
  <w:style w:type="paragraph" w:styleId="21">
    <w:name w:val="Body Text Indent 2"/>
    <w:basedOn w:val="a"/>
    <w:rsid w:val="0090642D"/>
    <w:pPr>
      <w:ind w:firstLineChars="200" w:firstLine="420"/>
    </w:pPr>
  </w:style>
  <w:style w:type="paragraph" w:styleId="50">
    <w:name w:val="toc 5"/>
    <w:basedOn w:val="a"/>
    <w:next w:val="a"/>
    <w:rsid w:val="0090642D"/>
    <w:pPr>
      <w:ind w:left="840"/>
      <w:jc w:val="left"/>
    </w:pPr>
    <w:rPr>
      <w:sz w:val="18"/>
      <w:szCs w:val="18"/>
    </w:rPr>
  </w:style>
  <w:style w:type="paragraph" w:styleId="af">
    <w:name w:val="annotation text"/>
    <w:basedOn w:val="a"/>
    <w:rsid w:val="0090642D"/>
    <w:pPr>
      <w:jc w:val="left"/>
    </w:pPr>
  </w:style>
  <w:style w:type="paragraph" w:styleId="10">
    <w:name w:val="toc 1"/>
    <w:basedOn w:val="a"/>
    <w:next w:val="a"/>
    <w:uiPriority w:val="39"/>
    <w:rsid w:val="0026687A"/>
    <w:pPr>
      <w:spacing w:line="360" w:lineRule="auto"/>
    </w:pPr>
  </w:style>
  <w:style w:type="paragraph" w:styleId="31">
    <w:name w:val="toc 3"/>
    <w:basedOn w:val="a"/>
    <w:next w:val="a"/>
    <w:uiPriority w:val="39"/>
    <w:rsid w:val="0026687A"/>
    <w:pPr>
      <w:spacing w:line="360" w:lineRule="auto"/>
      <w:ind w:leftChars="400" w:left="840"/>
    </w:pPr>
  </w:style>
  <w:style w:type="paragraph" w:styleId="af0">
    <w:name w:val="annotation subject"/>
    <w:basedOn w:val="af"/>
    <w:next w:val="af"/>
    <w:rsid w:val="0090642D"/>
    <w:rPr>
      <w:b/>
      <w:bCs/>
    </w:rPr>
  </w:style>
  <w:style w:type="paragraph" w:styleId="af1">
    <w:name w:val="Normal (Web)"/>
    <w:basedOn w:val="a"/>
    <w:rsid w:val="0090642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f2">
    <w:name w:val="footer"/>
    <w:basedOn w:val="a"/>
    <w:rsid w:val="009064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0">
    <w:name w:val="toc 6"/>
    <w:basedOn w:val="a"/>
    <w:next w:val="a"/>
    <w:rsid w:val="0090642D"/>
    <w:pPr>
      <w:ind w:left="1050"/>
      <w:jc w:val="left"/>
    </w:pPr>
    <w:rPr>
      <w:sz w:val="18"/>
      <w:szCs w:val="18"/>
    </w:rPr>
  </w:style>
  <w:style w:type="paragraph" w:styleId="af3">
    <w:name w:val="caption"/>
    <w:basedOn w:val="a"/>
    <w:next w:val="a"/>
    <w:qFormat/>
    <w:rsid w:val="0090642D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f4">
    <w:name w:val="Balloon Text"/>
    <w:basedOn w:val="a"/>
    <w:rsid w:val="0090642D"/>
    <w:rPr>
      <w:sz w:val="18"/>
      <w:szCs w:val="18"/>
    </w:rPr>
  </w:style>
  <w:style w:type="paragraph" w:styleId="af5">
    <w:name w:val="Normal Indent"/>
    <w:basedOn w:val="a"/>
    <w:rsid w:val="0090642D"/>
    <w:pPr>
      <w:ind w:firstLineChars="200" w:firstLine="420"/>
    </w:pPr>
  </w:style>
  <w:style w:type="paragraph" w:styleId="a8">
    <w:name w:val="Body Text"/>
    <w:basedOn w:val="a"/>
    <w:link w:val="Char"/>
    <w:rsid w:val="0090642D"/>
  </w:style>
  <w:style w:type="paragraph" w:customStyle="1" w:styleId="2Char">
    <w:name w:val="正文缩进2字节 Char"/>
    <w:basedOn w:val="a"/>
    <w:link w:val="2CharCharChar"/>
    <w:rsid w:val="0090642D"/>
    <w:pPr>
      <w:ind w:firstLineChars="200" w:firstLine="420"/>
    </w:pPr>
    <w:rPr>
      <w:rFonts w:cs="宋体"/>
      <w:szCs w:val="20"/>
    </w:rPr>
  </w:style>
  <w:style w:type="paragraph" w:customStyle="1" w:styleId="p0">
    <w:name w:val="p0"/>
    <w:basedOn w:val="a"/>
    <w:rsid w:val="0090642D"/>
    <w:pPr>
      <w:widowControl/>
    </w:pPr>
    <w:rPr>
      <w:kern w:val="0"/>
      <w:szCs w:val="21"/>
    </w:rPr>
  </w:style>
  <w:style w:type="paragraph" w:styleId="af6">
    <w:name w:val="List Paragraph"/>
    <w:basedOn w:val="a"/>
    <w:uiPriority w:val="34"/>
    <w:qFormat/>
    <w:rsid w:val="0020308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9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Alina\AppData\Roaming\Microsoft\Templates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AB877-831F-4ED0-BBAD-44A06FB77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169</TotalTime>
  <Pages>15</Pages>
  <Words>1789</Words>
  <Characters>10200</Characters>
  <Application>Microsoft Office Word</Application>
  <DocSecurity>0</DocSecurity>
  <PresentationFormat/>
  <Lines>85</Lines>
  <Paragraphs>23</Paragraphs>
  <Slides>0</Slides>
  <Notes>0</Notes>
  <HiddenSlides>0</HiddenSlides>
  <MMClips>0</MMClips>
  <ScaleCrop>false</ScaleCrop>
  <Company/>
  <LinksUpToDate>false</LinksUpToDate>
  <CharactersWithSpaces>11966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功能描述</dc:title>
  <dc:creator>chenshaoning</dc:creator>
  <cp:lastModifiedBy>Alina</cp:lastModifiedBy>
  <cp:revision>36</cp:revision>
  <cp:lastPrinted>2010-09-16T06:27:00Z</cp:lastPrinted>
  <dcterms:created xsi:type="dcterms:W3CDTF">2019-04-25T08:04:00Z</dcterms:created>
  <dcterms:modified xsi:type="dcterms:W3CDTF">2019-04-26T05:38:00Z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2052-8.1.0.3238</vt:lpwstr>
  </property>
</Properties>
</file>